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06F1" w:rsidR="002A16DF" w:rsidP="00422B33" w:rsidRDefault="002406F1" w14:paraId="67305046" w14:textId="33915F13">
      <w:pPr>
        <w:pStyle w:val="Heading1titel"/>
        <w:spacing w:line="276" w:lineRule="auto"/>
        <w:rPr>
          <w:rFonts w:ascii="Overpass" w:hAnsi="Overpass" w:cs="Arial"/>
          <w:sz w:val="40"/>
          <w:szCs w:val="28"/>
        </w:rPr>
      </w:pPr>
      <w:r w:rsidRPr="002406F1">
        <w:rPr>
          <w:rFonts w:ascii="Overpass" w:hAnsi="Overpass" w:cs="Arial"/>
          <w:sz w:val="40"/>
          <w:szCs w:val="28"/>
        </w:rPr>
        <w:t>Bijlage 11 – Dienstverleningsovereenkomst perceel 1</w:t>
      </w:r>
    </w:p>
    <w:p w:rsidRPr="00A85190" w:rsidR="00E6610F" w:rsidP="00422B33" w:rsidRDefault="00E6610F" w14:paraId="065FE572" w14:textId="28DC7AAB">
      <w:pPr>
        <w:pStyle w:val="Kop1"/>
        <w:spacing w:line="276" w:lineRule="auto"/>
        <w:rPr>
          <w:rFonts w:ascii="Overpass" w:hAnsi="Overpass" w:cs="Arial"/>
        </w:rPr>
      </w:pPr>
      <w:bookmarkStart w:name="_Toc146184938" w:id="0"/>
      <w:bookmarkStart w:name="_Toc152150345" w:id="1"/>
      <w:bookmarkStart w:name="_Toc152151277" w:id="2"/>
      <w:bookmarkStart w:name="_Toc152165977" w:id="3"/>
      <w:bookmarkStart w:name="_Toc176444012" w:id="4"/>
      <w:r w:rsidRPr="00A85190">
        <w:rPr>
          <w:rFonts w:ascii="Overpass" w:hAnsi="Overpass" w:cs="Arial"/>
        </w:rPr>
        <w:t>Inleiding</w:t>
      </w:r>
      <w:bookmarkEnd w:id="0"/>
      <w:bookmarkEnd w:id="1"/>
      <w:bookmarkEnd w:id="2"/>
      <w:bookmarkEnd w:id="3"/>
      <w:bookmarkEnd w:id="4"/>
    </w:p>
    <w:p w:rsidRPr="00A85190" w:rsidR="00E6610F" w:rsidP="00422B33" w:rsidRDefault="00E6610F" w14:paraId="66645B7C" w14:textId="77777777">
      <w:pPr>
        <w:spacing w:line="276" w:lineRule="auto"/>
        <w:rPr>
          <w:rFonts w:ascii="Overpass" w:hAnsi="Overpass" w:cs="Arial"/>
          <w:b/>
        </w:rPr>
      </w:pPr>
    </w:p>
    <w:p w:rsidRPr="00A85190" w:rsidR="00E6610F" w:rsidP="00422B33" w:rsidRDefault="00E6610F" w14:paraId="06156385" w14:textId="77777777">
      <w:pPr>
        <w:spacing w:line="276" w:lineRule="auto"/>
        <w:rPr>
          <w:rFonts w:ascii="Overpass" w:hAnsi="Overpass" w:cs="Arial"/>
          <w:b/>
        </w:rPr>
      </w:pPr>
    </w:p>
    <w:p w:rsidRPr="00A85190" w:rsidR="00E6610F" w:rsidP="00422B33" w:rsidRDefault="00E6610F" w14:paraId="27F202CF" w14:textId="3316A06E">
      <w:pPr>
        <w:spacing w:line="276" w:lineRule="auto"/>
        <w:rPr>
          <w:rFonts w:ascii="Overpass" w:hAnsi="Overpass" w:cs="Arial"/>
        </w:rPr>
      </w:pPr>
      <w:r w:rsidRPr="00A85190">
        <w:rPr>
          <w:rFonts w:ascii="Overpass" w:hAnsi="Overpass" w:cs="Arial"/>
          <w:b/>
        </w:rPr>
        <w:t>De ondergetekenden,</w:t>
      </w:r>
    </w:p>
    <w:p w:rsidRPr="00A85190" w:rsidR="00E6610F" w:rsidP="00422B33" w:rsidRDefault="00E6610F" w14:paraId="0A62821D" w14:textId="77777777">
      <w:pPr>
        <w:spacing w:line="276" w:lineRule="auto"/>
        <w:rPr>
          <w:rFonts w:ascii="Overpass" w:hAnsi="Overpass" w:cs="Arial"/>
        </w:rPr>
      </w:pPr>
    </w:p>
    <w:p w:rsidRPr="00A85190" w:rsidR="00E6610F" w:rsidP="00422B33" w:rsidRDefault="00BD4541" w14:paraId="00264DE2" w14:textId="08E3AC1F">
      <w:pPr>
        <w:spacing w:line="276" w:lineRule="auto"/>
        <w:rPr>
          <w:rFonts w:ascii="Overpass" w:hAnsi="Overpass" w:cs="Arial"/>
        </w:rPr>
      </w:pPr>
      <w:r w:rsidRPr="00BD4541">
        <w:rPr>
          <w:rFonts w:ascii="Overpass" w:hAnsi="Overpass" w:cs="Arial"/>
        </w:rPr>
        <w:t xml:space="preserve">Shared Service Centrum ONS en gemeente Zwolle, te dezen rechtsgeldig vertegenwoordigd door de heer Janssens, afdelingshoofd HR, hierna te noemen: </w:t>
      </w:r>
      <w:r w:rsidRPr="00A85190" w:rsidR="00E6610F">
        <w:rPr>
          <w:rFonts w:ascii="Overpass" w:hAnsi="Overpass" w:cs="Arial"/>
          <w:b/>
        </w:rPr>
        <w:t>Opdrachtgever</w:t>
      </w:r>
      <w:r w:rsidRPr="00A85190" w:rsidR="00E6610F">
        <w:rPr>
          <w:rFonts w:ascii="Overpass" w:hAnsi="Overpass" w:cs="Arial"/>
        </w:rPr>
        <w:t>;</w:t>
      </w:r>
    </w:p>
    <w:p w:rsidRPr="00A85190" w:rsidR="00E6610F" w:rsidP="00422B33" w:rsidRDefault="00E6610F" w14:paraId="5886852E" w14:textId="77777777">
      <w:pPr>
        <w:spacing w:line="276" w:lineRule="auto"/>
        <w:rPr>
          <w:rFonts w:ascii="Overpass" w:hAnsi="Overpass" w:cs="Arial"/>
        </w:rPr>
      </w:pPr>
    </w:p>
    <w:p w:rsidRPr="00A85190" w:rsidR="00E6610F" w:rsidP="00422B33" w:rsidRDefault="00E6610F" w14:paraId="3BB02AC0" w14:textId="77777777">
      <w:pPr>
        <w:spacing w:line="276" w:lineRule="auto"/>
        <w:rPr>
          <w:rFonts w:ascii="Overpass" w:hAnsi="Overpass" w:cs="Arial"/>
        </w:rPr>
      </w:pPr>
      <w:r w:rsidRPr="00A85190">
        <w:rPr>
          <w:rFonts w:ascii="Overpass" w:hAnsi="Overpass" w:cs="Arial"/>
        </w:rPr>
        <w:t>En</w:t>
      </w:r>
    </w:p>
    <w:p w:rsidRPr="00A85190" w:rsidR="00E6610F" w:rsidP="00422B33" w:rsidRDefault="00E6610F" w14:paraId="7064E555" w14:textId="77777777">
      <w:pPr>
        <w:spacing w:line="276" w:lineRule="auto"/>
        <w:rPr>
          <w:rFonts w:ascii="Overpass" w:hAnsi="Overpass" w:cs="Arial"/>
        </w:rPr>
      </w:pPr>
    </w:p>
    <w:commentRangeStart w:id="5"/>
    <w:p w:rsidRPr="00A85190" w:rsidR="00E6610F" w:rsidP="00422B33" w:rsidRDefault="00E6610F" w14:paraId="69BEE90F" w14:textId="77777777">
      <w:pPr>
        <w:spacing w:line="276" w:lineRule="auto"/>
        <w:rPr>
          <w:rFonts w:ascii="Overpass" w:hAnsi="Overpass" w:cs="Arial"/>
        </w:rPr>
      </w:pPr>
      <w:r w:rsidRPr="00A85190">
        <w:rPr>
          <w:rFonts w:ascii="Overpass" w:hAnsi="Overpass" w:cs="Arial"/>
        </w:rPr>
        <w:fldChar w:fldCharType="begin">
          <w:ffData>
            <w:name w:val="Text3"/>
            <w:enabled/>
            <w:calcOnExit w:val="0"/>
            <w:textInput>
              <w:default w:val="[Bedrijfsnaam]"/>
            </w:textInput>
          </w:ffData>
        </w:fldChar>
      </w:r>
      <w:bookmarkStart w:name="Text3" w:id="6"/>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[Bedrijfsnaam]</w:t>
      </w:r>
      <w:r w:rsidRPr="00A85190">
        <w:rPr>
          <w:rFonts w:ascii="Overpass" w:hAnsi="Overpass" w:cs="Arial"/>
        </w:rPr>
        <w:fldChar w:fldCharType="end"/>
      </w:r>
      <w:bookmarkEnd w:id="6"/>
      <w:commentRangeEnd w:id="5"/>
      <w:r w:rsidRPr="00A85190">
        <w:rPr>
          <w:rStyle w:val="Verwijzingopmerking"/>
          <w:rFonts w:ascii="Overpass" w:hAnsi="Overpass" w:cs="Arial"/>
        </w:rPr>
        <w:commentReference w:id="5"/>
      </w:r>
      <w:r w:rsidRPr="00A85190">
        <w:rPr>
          <w:rFonts w:ascii="Overpass" w:hAnsi="Overpass" w:cs="Arial"/>
        </w:rPr>
        <w:t xml:space="preserve">, inschrijvingsnummer KvK </w:t>
      </w:r>
      <w:r w:rsidRPr="00A85190">
        <w:rPr>
          <w:rFonts w:ascii="Overpass" w:hAnsi="Overpass" w:cs="Arial"/>
        </w:rPr>
        <w:fldChar w:fldCharType="begin">
          <w:ffData>
            <w:name w:val="Text4"/>
            <w:enabled/>
            <w:calcOnExit w:val="0"/>
            <w:textInput>
              <w:default w:val="[Vul hier het inschrijfnummer van de KvK in]"/>
            </w:textInput>
          </w:ffData>
        </w:fldChar>
      </w:r>
      <w:bookmarkStart w:name="Text4" w:id="7"/>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[Vul hier het inschrijfnummer van de KvK in]</w:t>
      </w:r>
      <w:r w:rsidRPr="00A85190">
        <w:rPr>
          <w:rFonts w:ascii="Overpass" w:hAnsi="Overpass" w:cs="Arial"/>
        </w:rPr>
        <w:fldChar w:fldCharType="end"/>
      </w:r>
      <w:bookmarkEnd w:id="7"/>
      <w:r w:rsidRPr="00A85190">
        <w:rPr>
          <w:rFonts w:ascii="Overpass" w:hAnsi="Overpass" w:cs="Arial"/>
        </w:rPr>
        <w:t xml:space="preserve">, statutair gevestigd aan de </w:t>
      </w:r>
      <w:r w:rsidRPr="00A85190">
        <w:rPr>
          <w:rFonts w:ascii="Overpass" w:hAnsi="Overpass" w:cs="Arial"/>
        </w:rPr>
        <w:fldChar w:fldCharType="begin">
          <w:ffData>
            <w:name w:val="Text7"/>
            <w:enabled/>
            <w:calcOnExit w:val="0"/>
            <w:textInput>
              <w:default w:val="[adres]"/>
            </w:textInput>
          </w:ffData>
        </w:fldChar>
      </w:r>
      <w:bookmarkStart w:name="Text7" w:id="8"/>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[adres]</w:t>
      </w:r>
      <w:r w:rsidRPr="00A85190">
        <w:rPr>
          <w:rFonts w:ascii="Overpass" w:hAnsi="Overpass" w:cs="Arial"/>
        </w:rPr>
        <w:fldChar w:fldCharType="end"/>
      </w:r>
      <w:bookmarkEnd w:id="8"/>
      <w:r w:rsidRPr="00A85190">
        <w:rPr>
          <w:rFonts w:ascii="Overpass" w:hAnsi="Overpass" w:cs="Arial"/>
        </w:rPr>
        <w:t xml:space="preserve">, </w:t>
      </w:r>
      <w:r w:rsidRPr="00A85190">
        <w:rPr>
          <w:rFonts w:ascii="Overpass" w:hAnsi="Overpass" w:cs="Arial"/>
        </w:rPr>
        <w:fldChar w:fldCharType="begin">
          <w:ffData>
            <w:name w:val="Text13"/>
            <w:enabled/>
            <w:calcOnExit w:val="0"/>
            <w:textInput>
              <w:default w:val="[postcode]"/>
            </w:textInput>
          </w:ffData>
        </w:fldChar>
      </w:r>
      <w:bookmarkStart w:name="Text13" w:id="9"/>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[postcode]</w:t>
      </w:r>
      <w:r w:rsidRPr="00A85190">
        <w:rPr>
          <w:rFonts w:ascii="Overpass" w:hAnsi="Overpass" w:cs="Arial"/>
        </w:rPr>
        <w:fldChar w:fldCharType="end"/>
      </w:r>
      <w:bookmarkEnd w:id="9"/>
      <w:r w:rsidRPr="00A85190">
        <w:rPr>
          <w:rFonts w:ascii="Overpass" w:hAnsi="Overpass" w:cs="Arial"/>
        </w:rPr>
        <w:t xml:space="preserve">, te </w:t>
      </w:r>
      <w:r w:rsidRPr="00A85190">
        <w:rPr>
          <w:rFonts w:ascii="Overpass" w:hAnsi="Overpass" w:cs="Arial"/>
        </w:rPr>
        <w:fldChar w:fldCharType="begin">
          <w:ffData>
            <w:name w:val="Text5"/>
            <w:enabled/>
            <w:calcOnExit w:val="0"/>
            <w:textInput>
              <w:default w:val="[plaats]"/>
            </w:textInput>
          </w:ffData>
        </w:fldChar>
      </w:r>
      <w:bookmarkStart w:name="Text5" w:id="10"/>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[plaats]</w:t>
      </w:r>
      <w:r w:rsidRPr="00A85190">
        <w:rPr>
          <w:rFonts w:ascii="Overpass" w:hAnsi="Overpass" w:cs="Arial"/>
        </w:rPr>
        <w:fldChar w:fldCharType="end"/>
      </w:r>
      <w:bookmarkEnd w:id="10"/>
      <w:r w:rsidRPr="00A85190">
        <w:rPr>
          <w:rFonts w:ascii="Overpass" w:hAnsi="Overpass" w:cs="Arial"/>
        </w:rPr>
        <w:t xml:space="preserve">, te dezen rechtsgeldig vertegenwoordigd door de </w:t>
      </w:r>
      <w:r w:rsidRPr="00A85190">
        <w:rPr>
          <w:rFonts w:ascii="Overpass" w:hAnsi="Overpass" w:cs="Arial"/>
        </w:rPr>
        <w:fldChar w:fldCharType="begin">
          <w:ffData>
            <w:name w:val="Text2"/>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[functie]</w:t>
      </w:r>
      <w:r w:rsidRPr="00A85190">
        <w:rPr>
          <w:rFonts w:ascii="Overpass" w:hAnsi="Overpass" w:cs="Arial"/>
        </w:rPr>
        <w:fldChar w:fldCharType="end"/>
      </w:r>
      <w:r w:rsidRPr="00A85190">
        <w:rPr>
          <w:rFonts w:ascii="Overpass" w:hAnsi="Overpass" w:cs="Arial"/>
        </w:rPr>
        <w:t xml:space="preserve">, </w:t>
      </w:r>
      <w:r w:rsidRPr="00A85190">
        <w:rPr>
          <w:rFonts w:ascii="Overpass" w:hAnsi="Overpass" w:cs="Arial"/>
        </w:rPr>
        <w:fldChar w:fldCharType="begin">
          <w:ffData>
            <w:name w:val="Text1"/>
            <w:enabled/>
            <w:calcOnExit w:val="0"/>
            <w:textInput>
              <w:default w:val="[naam]"/>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[naam]</w:t>
      </w:r>
      <w:r w:rsidRPr="00A85190">
        <w:rPr>
          <w:rFonts w:ascii="Overpass" w:hAnsi="Overpass" w:cs="Arial"/>
        </w:rPr>
        <w:fldChar w:fldCharType="end"/>
      </w:r>
      <w:r w:rsidRPr="00A85190">
        <w:rPr>
          <w:rFonts w:ascii="Overpass" w:hAnsi="Overpass" w:cs="Arial"/>
        </w:rPr>
        <w:t xml:space="preserve">, hierna te noemen: </w:t>
      </w:r>
      <w:r w:rsidRPr="00A85190">
        <w:rPr>
          <w:rFonts w:ascii="Overpass" w:hAnsi="Overpass" w:cs="Arial"/>
          <w:b/>
        </w:rPr>
        <w:t>Opdrachtnemer</w:t>
      </w:r>
      <w:r w:rsidRPr="00A85190">
        <w:rPr>
          <w:rFonts w:ascii="Overpass" w:hAnsi="Overpass" w:cs="Arial"/>
        </w:rPr>
        <w:t>.</w:t>
      </w:r>
    </w:p>
    <w:p w:rsidRPr="00A85190" w:rsidR="00E6610F" w:rsidP="00422B33" w:rsidRDefault="00E6610F" w14:paraId="5BFFD5F7" w14:textId="77777777">
      <w:pPr>
        <w:spacing w:line="276" w:lineRule="auto"/>
        <w:rPr>
          <w:rFonts w:ascii="Overpass" w:hAnsi="Overpass" w:cs="Arial"/>
        </w:rPr>
      </w:pPr>
    </w:p>
    <w:p w:rsidRPr="00A85190" w:rsidR="00E6610F" w:rsidP="00422B33" w:rsidRDefault="00E6610F" w14:paraId="00C045B1" w14:textId="77777777">
      <w:pPr>
        <w:spacing w:line="276" w:lineRule="auto"/>
        <w:rPr>
          <w:rFonts w:ascii="Overpass" w:hAnsi="Overpass" w:cs="Arial"/>
        </w:rPr>
      </w:pPr>
      <w:r w:rsidRPr="00A85190">
        <w:rPr>
          <w:rFonts w:ascii="Overpass" w:hAnsi="Overpass" w:cs="Arial"/>
        </w:rPr>
        <w:t xml:space="preserve">Verder afzonderlijk en gezamenlijk tevens aan te duiden als </w:t>
      </w:r>
      <w:r w:rsidRPr="00A85190">
        <w:rPr>
          <w:rFonts w:ascii="Overpass" w:hAnsi="Overpass" w:cs="Arial"/>
          <w:b/>
        </w:rPr>
        <w:t>‘Partij’</w:t>
      </w:r>
      <w:r w:rsidRPr="00A85190">
        <w:rPr>
          <w:rFonts w:ascii="Overpass" w:hAnsi="Overpass" w:cs="Arial"/>
        </w:rPr>
        <w:t xml:space="preserve">, respectievelijk </w:t>
      </w:r>
      <w:r w:rsidRPr="00A85190">
        <w:rPr>
          <w:rFonts w:ascii="Overpass" w:hAnsi="Overpass" w:cs="Arial"/>
          <w:b/>
        </w:rPr>
        <w:t>‘Partijen’</w:t>
      </w:r>
      <w:r w:rsidRPr="00A85190">
        <w:rPr>
          <w:rFonts w:ascii="Overpass" w:hAnsi="Overpass" w:cs="Arial"/>
        </w:rPr>
        <w:t>.</w:t>
      </w:r>
    </w:p>
    <w:p w:rsidRPr="00A85190" w:rsidR="00E6610F" w:rsidP="00422B33" w:rsidRDefault="00E6610F" w14:paraId="6B3E4C6C" w14:textId="77777777">
      <w:pPr>
        <w:spacing w:line="276" w:lineRule="auto"/>
        <w:rPr>
          <w:rFonts w:ascii="Overpass" w:hAnsi="Overpass" w:cs="Arial"/>
        </w:rPr>
      </w:pPr>
    </w:p>
    <w:p w:rsidRPr="00A85190" w:rsidR="00E6610F" w:rsidP="00422B33" w:rsidRDefault="00E6610F" w14:paraId="5006C31F" w14:textId="77777777">
      <w:pPr>
        <w:spacing w:line="276" w:lineRule="auto"/>
        <w:rPr>
          <w:rFonts w:ascii="Overpass" w:hAnsi="Overpass" w:cs="Arial"/>
          <w:b/>
        </w:rPr>
      </w:pPr>
      <w:r w:rsidRPr="00A85190">
        <w:rPr>
          <w:rFonts w:ascii="Overpass" w:hAnsi="Overpass" w:cs="Arial"/>
          <w:b/>
        </w:rPr>
        <w:t>Overwegende dat:</w:t>
      </w:r>
    </w:p>
    <w:p w:rsidRPr="00A85190" w:rsidR="00E6610F" w:rsidP="00422B33" w:rsidRDefault="00E6610F" w14:paraId="2E785341" w14:textId="474EE9B9">
      <w:pPr>
        <w:pStyle w:val="Lijstalinea"/>
        <w:numPr>
          <w:ilvl w:val="0"/>
          <w:numId w:val="2"/>
        </w:numPr>
        <w:spacing w:line="276" w:lineRule="auto"/>
        <w:rPr>
          <w:rFonts w:ascii="Overpass" w:hAnsi="Overpass" w:cs="Arial"/>
          <w:b/>
        </w:rPr>
      </w:pPr>
      <w:r w:rsidRPr="00A85190">
        <w:rPr>
          <w:rFonts w:ascii="Overpass" w:hAnsi="Overpass" w:cs="Arial"/>
        </w:rPr>
        <w:t xml:space="preserve">Opdrachtgever een aanbesteding heeft gehouden op basis van de </w:t>
      </w:r>
      <w:r w:rsidRPr="00E44E0B" w:rsidR="00E44E0B">
        <w:rPr>
          <w:rFonts w:ascii="Overpass" w:hAnsi="Overpass" w:cs="Arial"/>
        </w:rPr>
        <w:t>Europees openbare aanbesteding</w:t>
      </w:r>
      <w:r w:rsidRPr="00A85190">
        <w:rPr>
          <w:rFonts w:ascii="Overpass" w:hAnsi="Overpass" w:cs="Arial"/>
        </w:rPr>
        <w:t xml:space="preserve"> </w:t>
      </w:r>
      <w:r w:rsidRPr="00A85190">
        <w:rPr>
          <w:rFonts w:ascii="Overpass" w:hAnsi="Overpass" w:cs="Arial"/>
        </w:rPr>
        <w:fldChar w:fldCharType="begin">
          <w:ffData>
            <w:name w:val="Text15"/>
            <w:enabled/>
            <w:calcOnExit w:val="0"/>
            <w:textInput>
              <w:default w:val="[nummer]"/>
            </w:textInput>
          </w:ffData>
        </w:fldChar>
      </w:r>
      <w:bookmarkStart w:name="Text15" w:id="11"/>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[nummer]</w:t>
      </w:r>
      <w:r w:rsidRPr="00A85190">
        <w:rPr>
          <w:rFonts w:ascii="Overpass" w:hAnsi="Overpass" w:cs="Arial"/>
        </w:rPr>
        <w:fldChar w:fldCharType="end"/>
      </w:r>
      <w:bookmarkEnd w:id="11"/>
      <w:r w:rsidRPr="00A85190">
        <w:rPr>
          <w:rFonts w:ascii="Overpass" w:hAnsi="Overpass" w:cs="Arial"/>
        </w:rPr>
        <w:t xml:space="preserve"> in het kader van </w:t>
      </w:r>
      <w:r w:rsidRPr="00315B5E" w:rsidR="00315B5E">
        <w:rPr>
          <w:rFonts w:ascii="Overpass" w:hAnsi="Overpass" w:cs="Arial"/>
        </w:rPr>
        <w:t>de Arbodienstverlening</w:t>
      </w:r>
      <w:r w:rsidRPr="00A85190">
        <w:rPr>
          <w:rFonts w:ascii="Overpass" w:hAnsi="Overpass" w:cs="Arial"/>
        </w:rPr>
        <w:t>;</w:t>
      </w:r>
    </w:p>
    <w:p w:rsidRPr="00A85190" w:rsidR="00E6610F" w:rsidP="00422B33" w:rsidRDefault="00E6610F" w14:paraId="591EBA08" w14:textId="77777777">
      <w:pPr>
        <w:pStyle w:val="Lijstalinea"/>
        <w:numPr>
          <w:ilvl w:val="0"/>
          <w:numId w:val="2"/>
        </w:numPr>
        <w:spacing w:line="276" w:lineRule="auto"/>
        <w:rPr>
          <w:rFonts w:ascii="Overpass" w:hAnsi="Overpass" w:cs="Arial"/>
          <w:b/>
        </w:rPr>
      </w:pPr>
      <w:r w:rsidRPr="00A85190">
        <w:rPr>
          <w:rFonts w:ascii="Overpass" w:hAnsi="Overpass" w:cs="Arial"/>
        </w:rPr>
        <w:t xml:space="preserve">Opdrachtnemer daartoe op </w:t>
      </w:r>
      <w:r w:rsidRPr="00A85190">
        <w:rPr>
          <w:rFonts w:ascii="Overpass" w:hAnsi="Overpass" w:cs="Arial"/>
        </w:rPr>
        <w:fldChar w:fldCharType="begin">
          <w:ffData>
            <w:name w:val="Text18"/>
            <w:enabled/>
            <w:calcOnExit w:val="0"/>
            <w:textInput>
              <w:default w:val="[datum]"/>
            </w:textInput>
          </w:ffData>
        </w:fldChar>
      </w:r>
      <w:bookmarkStart w:name="Text18" w:id="12"/>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[datum]</w:t>
      </w:r>
      <w:r w:rsidRPr="00A85190">
        <w:rPr>
          <w:rFonts w:ascii="Overpass" w:hAnsi="Overpass" w:cs="Arial"/>
        </w:rPr>
        <w:fldChar w:fldCharType="end"/>
      </w:r>
      <w:bookmarkEnd w:id="12"/>
      <w:r w:rsidRPr="00A85190">
        <w:rPr>
          <w:rFonts w:ascii="Overpass" w:hAnsi="Overpass" w:cs="Arial"/>
        </w:rPr>
        <w:t xml:space="preserve"> een Inschrijving heeft ingediend;</w:t>
      </w:r>
    </w:p>
    <w:p w:rsidRPr="00A85190" w:rsidR="00E6610F" w:rsidP="00422B33" w:rsidRDefault="00E6610F" w14:paraId="0AD3A172" w14:textId="77777777">
      <w:pPr>
        <w:pStyle w:val="Lijstalinea"/>
        <w:numPr>
          <w:ilvl w:val="0"/>
          <w:numId w:val="2"/>
        </w:numPr>
        <w:spacing w:line="276" w:lineRule="auto"/>
        <w:rPr>
          <w:rFonts w:ascii="Overpass" w:hAnsi="Overpass" w:cs="Arial"/>
          <w:b/>
        </w:rPr>
      </w:pPr>
      <w:r w:rsidRPr="00A85190">
        <w:rPr>
          <w:rFonts w:ascii="Overpass" w:hAnsi="Overpass" w:cs="Arial"/>
        </w:rPr>
        <w:t>Opdrachtgever de onderhavige Overeenkomst aan Opdrachtnemer heeft gegund;</w:t>
      </w:r>
    </w:p>
    <w:p w:rsidRPr="00A85190" w:rsidR="00E6610F" w:rsidP="00422B33" w:rsidRDefault="00E6610F" w14:paraId="73E55266" w14:textId="77777777">
      <w:pPr>
        <w:pStyle w:val="Lijstalinea"/>
        <w:numPr>
          <w:ilvl w:val="0"/>
          <w:numId w:val="2"/>
        </w:numPr>
        <w:spacing w:line="276" w:lineRule="auto"/>
        <w:rPr>
          <w:rFonts w:ascii="Overpass" w:hAnsi="Overpass" w:cs="Arial"/>
          <w:b/>
        </w:rPr>
      </w:pPr>
      <w:r w:rsidRPr="00A85190">
        <w:rPr>
          <w:rFonts w:ascii="Overpass" w:hAnsi="Overpass" w:cs="Arial"/>
        </w:rPr>
        <w:t>Opdrachtnemer zich in voldoende mate op de hoogte heeft gesteld van de doelstelling van Opdrachtgever met betrekking tot onderhavige aanbesteding;</w:t>
      </w:r>
    </w:p>
    <w:p w:rsidRPr="00A85190" w:rsidR="00E6610F" w:rsidP="00422B33" w:rsidRDefault="00E6610F" w14:paraId="3F9717E7" w14:textId="77777777">
      <w:pPr>
        <w:pStyle w:val="Lijstalinea"/>
        <w:numPr>
          <w:ilvl w:val="0"/>
          <w:numId w:val="2"/>
        </w:numPr>
        <w:spacing w:line="276" w:lineRule="auto"/>
        <w:rPr>
          <w:rFonts w:ascii="Overpass" w:hAnsi="Overpass" w:cs="Arial"/>
          <w:b/>
        </w:rPr>
      </w:pPr>
      <w:r w:rsidRPr="00A85190">
        <w:rPr>
          <w:rFonts w:ascii="Overpass" w:hAnsi="Overpass" w:cs="Arial"/>
        </w:rPr>
        <w:t>Opdrachtgever daartoe Opdrachtnemer van voldoende en correcte informatie heeft voorzien en–desgewenst- aan Opdrachtnemer verdere informatie zal verstrekken voor zover die informatie bij Opdrachtgever beschikbaar is;</w:t>
      </w:r>
    </w:p>
    <w:p w:rsidRPr="00A85190" w:rsidR="00E6610F" w:rsidP="00422B33" w:rsidRDefault="00E6610F" w14:paraId="227CD4B5" w14:textId="77777777">
      <w:pPr>
        <w:spacing w:line="276" w:lineRule="auto"/>
        <w:rPr>
          <w:rFonts w:ascii="Overpass" w:hAnsi="Overpass" w:cs="Arial"/>
          <w:b/>
        </w:rPr>
      </w:pPr>
    </w:p>
    <w:p w:rsidRPr="00A85190" w:rsidR="00E6610F" w:rsidP="00422B33" w:rsidRDefault="00E6610F" w14:paraId="29F8EACA" w14:textId="77777777">
      <w:pPr>
        <w:spacing w:line="276" w:lineRule="auto"/>
        <w:rPr>
          <w:rFonts w:ascii="Overpass" w:hAnsi="Overpass" w:cs="Arial"/>
        </w:rPr>
      </w:pPr>
    </w:p>
    <w:p w:rsidRPr="00A85190" w:rsidR="00E6610F" w:rsidP="00422B33" w:rsidRDefault="00E6610F" w14:paraId="1AEBFE28" w14:textId="4D54025A">
      <w:pPr>
        <w:spacing w:line="276" w:lineRule="auto"/>
        <w:rPr>
          <w:rFonts w:ascii="Overpass" w:hAnsi="Overpass" w:cs="Arial"/>
          <w:b/>
          <w:lang w:val="nl-NL"/>
        </w:rPr>
      </w:pPr>
      <w:r w:rsidRPr="00A85190">
        <w:rPr>
          <w:rFonts w:ascii="Overpass" w:hAnsi="Overpass" w:cs="Arial"/>
          <w:b/>
          <w:lang w:val="nl-NL"/>
        </w:rPr>
        <w:t>Verklaren te zijn overeengekomen als volgt:</w:t>
      </w:r>
    </w:p>
    <w:p w:rsidRPr="00A85190" w:rsidR="00E6610F" w:rsidP="00422B33" w:rsidRDefault="00E6610F" w14:paraId="5E63A179" w14:textId="77777777">
      <w:pPr>
        <w:pStyle w:val="Plattetekst"/>
        <w:spacing w:line="276" w:lineRule="auto"/>
        <w:rPr>
          <w:rFonts w:ascii="Overpass" w:hAnsi="Overpass" w:cs="Arial"/>
          <w:lang w:val="nl-NL"/>
        </w:rPr>
      </w:pPr>
    </w:p>
    <w:p w:rsidRPr="00A85190" w:rsidR="00E6610F" w:rsidP="00422B33" w:rsidRDefault="00E6610F" w14:paraId="5814F278" w14:textId="77777777">
      <w:pPr>
        <w:pStyle w:val="Plattetekst"/>
        <w:spacing w:line="276" w:lineRule="auto"/>
        <w:rPr>
          <w:rFonts w:ascii="Overpass" w:hAnsi="Overpass" w:cs="Arial"/>
          <w:lang w:val="nl-NL"/>
        </w:rPr>
      </w:pPr>
    </w:p>
    <w:p w:rsidRPr="00A85190" w:rsidR="00E6610F" w:rsidP="00422B33" w:rsidRDefault="00E6610F" w14:paraId="398BAEA6" w14:textId="77777777">
      <w:pPr>
        <w:pStyle w:val="Plattetekst"/>
        <w:spacing w:line="276" w:lineRule="auto"/>
        <w:rPr>
          <w:rFonts w:ascii="Overpass" w:hAnsi="Overpass" w:cs="Arial"/>
          <w:lang w:val="nl-NL"/>
        </w:rPr>
      </w:pPr>
    </w:p>
    <w:p w:rsidRPr="00A85190" w:rsidR="00E6610F" w:rsidP="00422B33" w:rsidRDefault="00E6610F" w14:paraId="2E7C7008" w14:textId="77777777">
      <w:pPr>
        <w:pStyle w:val="Plattetekst"/>
        <w:spacing w:line="276" w:lineRule="auto"/>
        <w:rPr>
          <w:rFonts w:ascii="Overpass" w:hAnsi="Overpass" w:cs="Arial"/>
          <w:lang w:val="nl-NL"/>
        </w:rPr>
      </w:pPr>
    </w:p>
    <w:p w:rsidRPr="00A85190" w:rsidR="00A459A7" w:rsidP="00422B33" w:rsidRDefault="00A459A7" w14:paraId="73643D93" w14:textId="7F1380FB">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lang w:val="nl-NL"/>
        </w:rPr>
      </w:pPr>
      <w:r w:rsidRPr="00A85190">
        <w:rPr>
          <w:rFonts w:ascii="Overpass" w:hAnsi="Overpass" w:cs="Arial"/>
          <w:lang w:val="nl-NL"/>
        </w:rPr>
        <w:br w:type="page"/>
      </w:r>
    </w:p>
    <w:p w:rsidRPr="00A85190" w:rsidR="00E6610F" w:rsidP="00422B33" w:rsidRDefault="00A459A7" w14:paraId="2A481200" w14:textId="22220358">
      <w:pPr>
        <w:pStyle w:val="Kopvaninhoudsopgave"/>
        <w:spacing w:line="276" w:lineRule="auto"/>
        <w:rPr>
          <w:rFonts w:ascii="Overpass" w:hAnsi="Overpass" w:cs="Arial"/>
        </w:rPr>
      </w:pPr>
      <w:r w:rsidRPr="00A85190">
        <w:rPr>
          <w:rFonts w:ascii="Overpass" w:hAnsi="Overpass" w:cs="Arial"/>
        </w:rPr>
        <w:t>Inhoudsopgave</w:t>
      </w:r>
    </w:p>
    <w:bookmarkStart w:name="_Toc152150346" w:id="13"/>
    <w:p w:rsidRPr="00A85190" w:rsidR="00A13F61" w:rsidRDefault="00261AE1" w14:paraId="2FB2F296" w14:textId="32BB395C">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r w:rsidRPr="00A85190">
        <w:rPr>
          <w:rFonts w:ascii="Overpass" w:hAnsi="Overpass" w:cs="Arial"/>
          <w:lang w:val="nl-NL"/>
        </w:rPr>
        <w:fldChar w:fldCharType="begin"/>
      </w:r>
      <w:r w:rsidRPr="00A85190">
        <w:rPr>
          <w:rFonts w:ascii="Overpass" w:hAnsi="Overpass" w:cs="Arial"/>
          <w:lang w:val="nl-NL"/>
        </w:rPr>
        <w:instrText xml:space="preserve"> TOC \o "2-2" \h \z \t "Kop 1;1;Stijl Kop 1 + 10 pt Onderstrepen;1" </w:instrText>
      </w:r>
      <w:r w:rsidRPr="00A85190">
        <w:rPr>
          <w:rFonts w:ascii="Overpass" w:hAnsi="Overpass" w:cs="Arial"/>
          <w:lang w:val="nl-NL"/>
        </w:rPr>
        <w:fldChar w:fldCharType="separate"/>
      </w:r>
      <w:hyperlink w:history="1" w:anchor="_Toc176444012">
        <w:r w:rsidRPr="00A85190" w:rsidR="00A13F61">
          <w:rPr>
            <w:rStyle w:val="Hyperlink"/>
            <w:rFonts w:ascii="Overpass" w:hAnsi="Overpass" w:cs="Arial"/>
            <w:noProof/>
          </w:rPr>
          <w:t>Inleiding</w:t>
        </w:r>
        <w:r w:rsidRPr="00A85190" w:rsidR="00A13F61">
          <w:rPr>
            <w:rFonts w:ascii="Overpass" w:hAnsi="Overpass"/>
            <w:noProof/>
            <w:webHidden/>
          </w:rPr>
          <w:tab/>
        </w:r>
        <w:r w:rsidRPr="00A85190" w:rsidR="00A13F61">
          <w:rPr>
            <w:rFonts w:ascii="Overpass" w:hAnsi="Overpass"/>
            <w:noProof/>
            <w:webHidden/>
          </w:rPr>
          <w:fldChar w:fldCharType="begin"/>
        </w:r>
        <w:r w:rsidRPr="00A85190" w:rsidR="00A13F61">
          <w:rPr>
            <w:rFonts w:ascii="Overpass" w:hAnsi="Overpass"/>
            <w:noProof/>
            <w:webHidden/>
          </w:rPr>
          <w:instrText xml:space="preserve"> PAGEREF _Toc176444012 \h </w:instrText>
        </w:r>
        <w:r w:rsidRPr="00A85190" w:rsidR="00A13F61">
          <w:rPr>
            <w:rFonts w:ascii="Overpass" w:hAnsi="Overpass"/>
            <w:noProof/>
            <w:webHidden/>
          </w:rPr>
        </w:r>
        <w:r w:rsidRPr="00A85190" w:rsidR="00A13F61">
          <w:rPr>
            <w:rFonts w:ascii="Overpass" w:hAnsi="Overpass"/>
            <w:noProof/>
            <w:webHidden/>
          </w:rPr>
          <w:fldChar w:fldCharType="separate"/>
        </w:r>
        <w:r w:rsidRPr="00A85190" w:rsidR="00A13F61">
          <w:rPr>
            <w:rFonts w:ascii="Overpass" w:hAnsi="Overpass"/>
            <w:noProof/>
            <w:webHidden/>
          </w:rPr>
          <w:t>1</w:t>
        </w:r>
        <w:r w:rsidRPr="00A85190" w:rsidR="00A13F61">
          <w:rPr>
            <w:rFonts w:ascii="Overpass" w:hAnsi="Overpass"/>
            <w:noProof/>
            <w:webHidden/>
          </w:rPr>
          <w:fldChar w:fldCharType="end"/>
        </w:r>
      </w:hyperlink>
    </w:p>
    <w:p w:rsidRPr="00A85190" w:rsidR="00A13F61" w:rsidRDefault="00A13F61" w14:paraId="7F113377" w14:textId="58FE6A20">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13">
        <w:r w:rsidRPr="00A85190">
          <w:rPr>
            <w:rStyle w:val="Hyperlink"/>
            <w:rFonts w:ascii="Overpass" w:hAnsi="Overpass" w:cs="Arial"/>
            <w:noProof/>
            <w:lang w:val="nl-NL"/>
          </w:rPr>
          <w:t>Algemene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51F0474D" w14:textId="1E3B897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4">
        <w:r w:rsidRPr="00A85190">
          <w:rPr>
            <w:rStyle w:val="Hyperlink"/>
            <w:rFonts w:ascii="Overpass" w:hAnsi="Overpass" w:cs="Arial"/>
            <w:noProof/>
          </w:rPr>
          <w:t>Artikel 1:</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Definities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09EC448B" w14:textId="65A65592">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5">
        <w:r w:rsidRPr="00A85190">
          <w:rPr>
            <w:rStyle w:val="Hyperlink"/>
            <w:rFonts w:ascii="Overpass" w:hAnsi="Overpass" w:cs="Arial"/>
            <w:noProof/>
          </w:rPr>
          <w:t>Artikel 2:</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Voorwerp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480E4DBB" w14:textId="29D52F3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6">
        <w:r w:rsidRPr="00A85190">
          <w:rPr>
            <w:rStyle w:val="Hyperlink"/>
            <w:rFonts w:ascii="Overpass" w:hAnsi="Overpass" w:cs="Arial"/>
            <w:noProof/>
          </w:rPr>
          <w:t>Artikel 3:</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Wijziging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rsidRPr="00A85190" w:rsidR="00A13F61" w:rsidRDefault="00A13F61" w14:paraId="67C8D27A" w14:textId="1E72313A">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7">
        <w:r w:rsidRPr="00A85190">
          <w:rPr>
            <w:rStyle w:val="Hyperlink"/>
            <w:rFonts w:ascii="Overpass" w:hAnsi="Overpass" w:cs="Arial"/>
            <w:noProof/>
          </w:rPr>
          <w:t>Artikel 4:</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Duur en beëindiging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rsidRPr="00A85190" w:rsidR="00A13F61" w:rsidRDefault="00A13F61" w14:paraId="1E3F8078" w14:textId="7C0DC2F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18">
        <w:r w:rsidRPr="00A85190">
          <w:rPr>
            <w:rStyle w:val="Hyperlink"/>
            <w:rFonts w:ascii="Overpass" w:hAnsi="Overpass" w:cs="Arial"/>
            <w:noProof/>
          </w:rPr>
          <w:t>Artikel 5:</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Tijden en plaats werkzaamheden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rsidRPr="00A85190" w:rsidR="00A13F61" w:rsidRDefault="00A13F61" w14:paraId="05302F86" w14:textId="3EAE6339">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19">
        <w:r w:rsidRPr="00A85190">
          <w:rPr>
            <w:rStyle w:val="Hyperlink"/>
            <w:rFonts w:ascii="Overpass" w:hAnsi="Overpass" w:cs="Arial"/>
            <w:noProof/>
          </w:rPr>
          <w:t>Financiële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249BD670" w14:textId="6468C2D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0">
        <w:r w:rsidRPr="00A85190">
          <w:rPr>
            <w:rStyle w:val="Hyperlink"/>
            <w:rFonts w:ascii="Overpass" w:hAnsi="Overpass" w:cs="Arial"/>
            <w:noProof/>
          </w:rPr>
          <w:t>Artikel 6:</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Tarieven en overige kosten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097E475B" w14:textId="3386E9CF">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1">
        <w:r w:rsidRPr="00A85190">
          <w:rPr>
            <w:rStyle w:val="Hyperlink"/>
            <w:rFonts w:ascii="Overpass" w:hAnsi="Overpass" w:cs="Arial"/>
            <w:noProof/>
          </w:rPr>
          <w:t>Artikel 7:</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Verantwoording, facturering en betaling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rsidRPr="00A85190" w:rsidR="00A13F61" w:rsidRDefault="00A13F61" w14:paraId="4C84182B" w14:textId="7C5DABDC">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22">
        <w:r w:rsidRPr="00A85190">
          <w:rPr>
            <w:rStyle w:val="Hyperlink"/>
            <w:rFonts w:ascii="Overpass" w:hAnsi="Overpass" w:cs="Arial"/>
            <w:noProof/>
          </w:rPr>
          <w:t>Overige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02A0069C" w14:textId="2A5EA6E7">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3">
        <w:r w:rsidRPr="00A85190">
          <w:rPr>
            <w:rStyle w:val="Hyperlink"/>
            <w:rFonts w:ascii="Overpass" w:hAnsi="Overpass" w:cs="Arial"/>
            <w:noProof/>
          </w:rPr>
          <w:t>Artikel 8:</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Niet toerekenbare tekortkoming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502A521B" w14:textId="43C9695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4">
        <w:r w:rsidRPr="00A85190">
          <w:rPr>
            <w:rStyle w:val="Hyperlink"/>
            <w:rFonts w:ascii="Overpass" w:hAnsi="Overpass" w:cs="Arial"/>
            <w:noProof/>
          </w:rPr>
          <w:t>Artikel 9:</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Contactpersonen en contractmanagement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029CC1F0" w14:textId="644B24D5">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5">
        <w:r w:rsidRPr="00A85190">
          <w:rPr>
            <w:rStyle w:val="Hyperlink"/>
            <w:rFonts w:ascii="Overpass" w:hAnsi="Overpass" w:cs="Arial"/>
            <w:noProof/>
          </w:rPr>
          <w:t>Artikel 10:</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Geheimhouding en beveiliging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rsidRPr="00A85190" w:rsidR="00A13F61" w:rsidRDefault="00A13F61" w14:paraId="52C8BC6C" w14:textId="4D9E1BB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6">
        <w:r w:rsidRPr="00A85190">
          <w:rPr>
            <w:rStyle w:val="Hyperlink"/>
            <w:rFonts w:ascii="Overpass" w:hAnsi="Overpass" w:cs="Arial"/>
            <w:noProof/>
          </w:rPr>
          <w:t>Artikel 11:</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Verzekering en aansprakelijkheid</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79F169D4" w14:textId="29999052">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27">
        <w:r w:rsidRPr="00A85190">
          <w:rPr>
            <w:rStyle w:val="Hyperlink"/>
            <w:rFonts w:ascii="Overpass" w:hAnsi="Overpass" w:cs="Arial"/>
            <w:noProof/>
          </w:rPr>
          <w:t>Verplichtingen ten aanzien van personeel en Hulppersonen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3D75DEC1" w14:textId="125FA317">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8">
        <w:r w:rsidRPr="00A85190">
          <w:rPr>
            <w:rStyle w:val="Hyperlink"/>
            <w:rFonts w:ascii="Overpass" w:hAnsi="Overpass" w:cs="Arial"/>
            <w:noProof/>
          </w:rPr>
          <w:t>Artikel 12:</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aanpak schijnconstructies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6DEF6BF3" w14:textId="744317B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29">
        <w:r w:rsidRPr="00A85190">
          <w:rPr>
            <w:rStyle w:val="Hyperlink"/>
            <w:rFonts w:ascii="Overpass" w:hAnsi="Overpass" w:cs="Arial"/>
            <w:noProof/>
          </w:rPr>
          <w:t>Artikel 13:</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arbeid vreemdelingen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150D4151" w14:textId="61CBBCB6">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0">
        <w:r w:rsidRPr="00A85190">
          <w:rPr>
            <w:rStyle w:val="Hyperlink"/>
            <w:rFonts w:ascii="Overpass" w:hAnsi="Overpass" w:cs="Arial"/>
            <w:noProof/>
          </w:rPr>
          <w:t>Artikel 14:</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Ketting- en boetebeding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rsidRPr="00A85190" w:rsidR="00A13F61" w:rsidRDefault="00A13F61" w14:paraId="388F739A" w14:textId="3CEFFBA7">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1">
        <w:r w:rsidRPr="00A85190">
          <w:rPr>
            <w:rStyle w:val="Hyperlink"/>
            <w:rFonts w:ascii="Overpass" w:hAnsi="Overpass" w:cs="Arial"/>
            <w:noProof/>
          </w:rPr>
          <w:t>Bepalingen inzake orde, sociaal en maatschappelijk verantwoord ondernemen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7252B71B" w14:textId="559DFAED">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2">
        <w:r w:rsidRPr="00A85190">
          <w:rPr>
            <w:rStyle w:val="Hyperlink"/>
            <w:rFonts w:ascii="Overpass" w:hAnsi="Overpass" w:cs="Arial"/>
            <w:noProof/>
          </w:rPr>
          <w:t>Artikel 15:</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Social Return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6A4770AE" w14:textId="356F6E33">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3">
        <w:r w:rsidRPr="00A85190">
          <w:rPr>
            <w:rStyle w:val="Hyperlink"/>
            <w:rFonts w:ascii="Overpass" w:hAnsi="Overpass" w:cs="Arial"/>
            <w:noProof/>
          </w:rPr>
          <w:t>Artikel 16:</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Internationale sociale voorwaarden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51BAB660" w14:textId="2D6E2101">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4">
        <w:r w:rsidRPr="00A85190">
          <w:rPr>
            <w:rStyle w:val="Hyperlink"/>
            <w:rFonts w:ascii="Overpass" w:hAnsi="Overpass" w:cs="Arial"/>
            <w:noProof/>
          </w:rPr>
          <w:t>Artikel 17:</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Integriteitsverklaring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02F361B0" w14:textId="18F37B49">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5">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rsidRPr="00A85190" w:rsidR="00A13F61" w:rsidRDefault="00A13F61" w14:paraId="4DF74420" w14:textId="02B115EC">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6">
        <w:r w:rsidRPr="00A85190">
          <w:rPr>
            <w:rStyle w:val="Hyperlink"/>
            <w:rFonts w:ascii="Overpass" w:hAnsi="Overpass" w:cs="Arial"/>
            <w:noProof/>
          </w:rPr>
          <w:t>Artikel 18:</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Geschillen en toepasselijk recht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21FD5965" w14:textId="7118BC48">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7">
        <w:r w:rsidRPr="00A85190">
          <w:rPr>
            <w:rStyle w:val="Hyperlink"/>
            <w:rFonts w:ascii="Overpass" w:hAnsi="Overpass" w:cs="Arial"/>
            <w:noProof/>
          </w:rPr>
          <w:t>Artikel 19:</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Wet Bibob</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0F5B330A" w14:textId="7EF8F35D">
      <w:pPr>
        <w:pStyle w:val="Inhopg2"/>
        <w:tabs>
          <w:tab w:val="left" w:pos="1440"/>
          <w:tab w:val="right" w:pos="9628"/>
        </w:tabs>
        <w:rPr>
          <w:rFonts w:ascii="Overpass" w:hAnsi="Overpass" w:eastAsiaTheme="minorEastAsia" w:cstheme="minorBidi"/>
          <w:iCs w:val="0"/>
          <w:noProof/>
          <w:kern w:val="2"/>
          <w:sz w:val="24"/>
          <w:szCs w:val="24"/>
          <w:lang w:val="nl-NL"/>
          <w14:ligatures w14:val="standardContextual"/>
        </w:rPr>
      </w:pPr>
      <w:hyperlink w:history="1" w:anchor="_Toc176444038">
        <w:r w:rsidRPr="00A85190">
          <w:rPr>
            <w:rStyle w:val="Hyperlink"/>
            <w:rFonts w:ascii="Overpass" w:hAnsi="Overpass" w:cs="Arial"/>
            <w:noProof/>
          </w:rPr>
          <w:t>Artikel 20:</w:t>
        </w:r>
        <w:r w:rsidRPr="00A85190">
          <w:rPr>
            <w:rFonts w:ascii="Overpass" w:hAnsi="Overpass" w:eastAsiaTheme="minorEastAsia" w:cstheme="minorBidi"/>
            <w:iCs w:val="0"/>
            <w:noProof/>
            <w:kern w:val="2"/>
            <w:sz w:val="24"/>
            <w:szCs w:val="24"/>
            <w:lang w:val="nl-NL"/>
            <w14:ligatures w14:val="standardContextual"/>
          </w:rPr>
          <w:tab/>
        </w:r>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rsidRPr="00A85190" w:rsidR="00A13F61" w:rsidRDefault="00A13F61" w14:paraId="38C1B4B7" w14:textId="66FD72AB">
      <w:pPr>
        <w:pStyle w:val="Inhopg1"/>
        <w:tabs>
          <w:tab w:val="right" w:pos="9628"/>
        </w:tabs>
        <w:rPr>
          <w:rFonts w:ascii="Overpass" w:hAnsi="Overpass" w:eastAsiaTheme="minorEastAsia" w:cstheme="minorBidi"/>
          <w:b w:val="0"/>
          <w:bCs w:val="0"/>
          <w:noProof/>
          <w:kern w:val="2"/>
          <w:sz w:val="24"/>
          <w:szCs w:val="24"/>
          <w:lang w:val="nl-NL"/>
          <w14:ligatures w14:val="standardContextual"/>
        </w:rPr>
      </w:pPr>
      <w:hyperlink w:history="1" w:anchor="_Toc176444039">
        <w:r w:rsidRPr="00A85190">
          <w:rPr>
            <w:rStyle w:val="Hyperlink"/>
            <w:rFonts w:ascii="Overpass" w:hAnsi="Overpass" w:cs="Arial"/>
            <w:noProof/>
          </w:rPr>
          <w:t>Bijlagen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11</w:t>
        </w:r>
        <w:r w:rsidRPr="00A85190">
          <w:rPr>
            <w:rFonts w:ascii="Overpass" w:hAnsi="Overpass"/>
            <w:noProof/>
            <w:webHidden/>
          </w:rPr>
          <w:fldChar w:fldCharType="end"/>
        </w:r>
      </w:hyperlink>
    </w:p>
    <w:p w:rsidRPr="00A85190" w:rsidR="00056610" w:rsidP="00422B33" w:rsidRDefault="00261AE1" w14:paraId="157BA246" w14:textId="7A3E9F27">
      <w:pPr>
        <w:pStyle w:val="Kop1"/>
        <w:spacing w:line="276" w:lineRule="auto"/>
        <w:rPr>
          <w:rFonts w:ascii="Overpass" w:hAnsi="Overpass" w:cs="Arial"/>
          <w:lang w:val="nl-NL"/>
        </w:rPr>
      </w:pPr>
      <w:r w:rsidRPr="00A85190">
        <w:rPr>
          <w:rFonts w:ascii="Overpass" w:hAnsi="Overpass" w:cs="Arial"/>
          <w:color w:val="auto"/>
          <w:sz w:val="18"/>
          <w:szCs w:val="20"/>
          <w:u w:val="none"/>
          <w:lang w:val="nl-NL"/>
        </w:rPr>
        <w:fldChar w:fldCharType="end"/>
      </w:r>
    </w:p>
    <w:p w:rsidRPr="00A85190" w:rsidR="00261AE1" w:rsidP="00422B33" w:rsidRDefault="00261AE1" w14:paraId="2C8BE617" w14:textId="77777777">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b/>
          <w:color w:val="000000" w:themeColor="text1"/>
          <w:sz w:val="20"/>
          <w:szCs w:val="32"/>
          <w:u w:val="single"/>
          <w:lang w:val="nl-NL"/>
        </w:rPr>
      </w:pPr>
      <w:bookmarkStart w:name="_Toc152151278" w:id="14"/>
      <w:bookmarkStart w:name="_Toc152165978" w:id="15"/>
      <w:r w:rsidRPr="00A85190">
        <w:rPr>
          <w:rFonts w:ascii="Overpass" w:hAnsi="Overpass" w:cs="Arial"/>
          <w:lang w:val="nl-NL"/>
        </w:rPr>
        <w:br w:type="page"/>
      </w:r>
    </w:p>
    <w:p w:rsidRPr="00A85190" w:rsidR="00E6610F" w:rsidP="00422B33" w:rsidRDefault="00E6610F" w14:paraId="766F6537" w14:textId="55A8171F">
      <w:pPr>
        <w:pStyle w:val="Kop1"/>
        <w:spacing w:line="276" w:lineRule="auto"/>
        <w:rPr>
          <w:rFonts w:ascii="Overpass" w:hAnsi="Overpass" w:cs="Arial"/>
          <w:lang w:val="nl-NL"/>
        </w:rPr>
      </w:pPr>
      <w:bookmarkStart w:name="_Toc176444013" w:id="16"/>
      <w:r w:rsidRPr="00A85190">
        <w:rPr>
          <w:rFonts w:ascii="Overpass" w:hAnsi="Overpass" w:cs="Arial"/>
          <w:lang w:val="nl-NL"/>
        </w:rPr>
        <w:t>Algemene bepalingen</w:t>
      </w:r>
      <w:bookmarkEnd w:id="13"/>
      <w:bookmarkEnd w:id="14"/>
      <w:bookmarkEnd w:id="15"/>
      <w:bookmarkEnd w:id="16"/>
    </w:p>
    <w:p w:rsidRPr="00A85190" w:rsidR="00E6610F" w:rsidP="00422B33" w:rsidRDefault="00E6610F" w14:paraId="7A142A06" w14:textId="77777777">
      <w:pPr>
        <w:spacing w:line="276" w:lineRule="auto"/>
        <w:rPr>
          <w:rFonts w:ascii="Overpass" w:hAnsi="Overpass" w:cs="Arial"/>
          <w:lang w:val="nl-NL"/>
        </w:rPr>
      </w:pPr>
    </w:p>
    <w:p w:rsidRPr="00A85190" w:rsidR="00E6610F" w:rsidP="00422B33" w:rsidRDefault="00E6610F" w14:paraId="100F415A" w14:textId="0B723D71">
      <w:pPr>
        <w:pStyle w:val="Kop2"/>
        <w:spacing w:line="276" w:lineRule="auto"/>
        <w:rPr>
          <w:rFonts w:ascii="Overpass" w:hAnsi="Overpass" w:cs="Arial"/>
        </w:rPr>
      </w:pPr>
      <w:bookmarkStart w:name="_Toc152151279" w:id="17"/>
      <w:bookmarkStart w:name="_Toc152165979" w:id="18"/>
      <w:bookmarkStart w:name="_Toc176444014" w:id="19"/>
      <w:r w:rsidRPr="00A85190">
        <w:rPr>
          <w:rFonts w:ascii="Overpass" w:hAnsi="Overpass" w:cs="Arial"/>
        </w:rPr>
        <w:t>Definities</w:t>
      </w:r>
      <w:bookmarkEnd w:id="17"/>
      <w:bookmarkEnd w:id="18"/>
      <w:bookmarkEnd w:id="19"/>
    </w:p>
    <w:p w:rsidRPr="00A85190" w:rsidR="00E6610F" w:rsidP="00422B33" w:rsidRDefault="00E6610F" w14:paraId="46601397" w14:textId="77777777">
      <w:pPr>
        <w:spacing w:line="276" w:lineRule="auto"/>
        <w:rPr>
          <w:rFonts w:ascii="Overpass" w:hAnsi="Overpass" w:cs="Arial"/>
        </w:rPr>
      </w:pPr>
      <w:r w:rsidRPr="00A85190">
        <w:rPr>
          <w:rFonts w:ascii="Overpass" w:hAnsi="Overpass" w:cs="Arial"/>
        </w:rPr>
        <w:t>In de Overeenkomst worden de navolgende begrippen met een Beginhoofdletter gebruikt:</w:t>
      </w:r>
    </w:p>
    <w:p w:rsidRPr="00A85190" w:rsidR="00E6610F" w:rsidP="00422B33" w:rsidRDefault="00E6610F" w14:paraId="6EDC5ACC" w14:textId="77777777">
      <w:pPr>
        <w:pStyle w:val="Lijstalinea"/>
        <w:numPr>
          <w:ilvl w:val="0"/>
          <w:numId w:val="3"/>
        </w:numPr>
        <w:spacing w:line="276" w:lineRule="auto"/>
        <w:rPr>
          <w:rFonts w:ascii="Overpass" w:hAnsi="Overpass" w:cs="Arial"/>
        </w:rPr>
      </w:pPr>
      <w:bookmarkStart w:name="_Hlk129699204" w:id="20"/>
      <w:r w:rsidRPr="00A85190">
        <w:rPr>
          <w:rFonts w:ascii="Overpass" w:hAnsi="Overpass" w:cs="Arial"/>
        </w:rPr>
        <w:t>de in de Aanbestedingswet gedefinieerde begrippen;</w:t>
      </w:r>
    </w:p>
    <w:p w:rsidR="00E6610F" w:rsidP="00422B33" w:rsidRDefault="00E6610F" w14:paraId="7906BAD5" w14:textId="3E0D6A7C">
      <w:pPr>
        <w:pStyle w:val="Lijstalinea"/>
        <w:numPr>
          <w:ilvl w:val="0"/>
          <w:numId w:val="3"/>
        </w:numPr>
        <w:spacing w:line="276" w:lineRule="auto"/>
        <w:rPr>
          <w:rFonts w:ascii="Overpass" w:hAnsi="Overpass" w:cs="Arial"/>
        </w:rPr>
      </w:pPr>
      <w:r w:rsidRPr="00A85190">
        <w:rPr>
          <w:rFonts w:ascii="Overpass" w:hAnsi="Overpass" w:cs="Arial"/>
        </w:rPr>
        <w:t>de in de Begrippenlijst gedefinieerde begrippen;</w:t>
      </w:r>
      <w:bookmarkEnd w:id="20"/>
    </w:p>
    <w:p w:rsidRPr="00315B5E" w:rsidR="00315B5E" w:rsidP="00315B5E" w:rsidRDefault="00315B5E" w14:paraId="5253ED31" w14:textId="77777777">
      <w:pPr>
        <w:spacing w:line="276" w:lineRule="auto"/>
        <w:rPr>
          <w:rFonts w:ascii="Overpass" w:hAnsi="Overpass" w:cs="Arial"/>
        </w:rPr>
      </w:pPr>
    </w:p>
    <w:p w:rsidRPr="00A85190" w:rsidR="00215FC7" w:rsidP="00422B33" w:rsidRDefault="00415DF5" w14:paraId="4167A902" w14:textId="26CD79DC">
      <w:pPr>
        <w:pStyle w:val="Kop2"/>
        <w:spacing w:line="276" w:lineRule="auto"/>
        <w:rPr>
          <w:rFonts w:ascii="Overpass" w:hAnsi="Overpass" w:cs="Arial"/>
        </w:rPr>
      </w:pPr>
      <w:bookmarkStart w:name="_Toc152151280" w:id="21"/>
      <w:bookmarkStart w:name="_Toc152165980" w:id="22"/>
      <w:bookmarkStart w:name="_Toc176444015" w:id="23"/>
      <w:r w:rsidRPr="00A85190">
        <w:rPr>
          <w:rFonts w:ascii="Overpass" w:hAnsi="Overpass" w:cs="Arial"/>
        </w:rPr>
        <w:t>V</w:t>
      </w:r>
      <w:r w:rsidRPr="00A85190" w:rsidR="00E6610F">
        <w:rPr>
          <w:rFonts w:ascii="Overpass" w:hAnsi="Overpass" w:cs="Arial"/>
        </w:rPr>
        <w:t>oorwerp van de Overeenkomst</w:t>
      </w:r>
      <w:bookmarkEnd w:id="21"/>
      <w:bookmarkEnd w:id="22"/>
      <w:bookmarkEnd w:id="23"/>
    </w:p>
    <w:p w:rsidRPr="00A85190" w:rsidR="00215FC7" w:rsidP="00422B33" w:rsidRDefault="00215FC7" w14:paraId="58EEB573" w14:textId="28B60499">
      <w:pPr>
        <w:pStyle w:val="Kop3"/>
        <w:spacing w:line="276" w:lineRule="auto"/>
        <w:rPr>
          <w:rFonts w:ascii="Overpass" w:hAnsi="Overpass" w:cs="Arial"/>
        </w:rPr>
      </w:pPr>
      <w:bookmarkStart w:name="_Toc152150347" w:id="24"/>
      <w:r w:rsidRPr="00A85190">
        <w:rPr>
          <w:rFonts w:ascii="Overpass" w:hAnsi="Overpass" w:cs="Arial"/>
        </w:rPr>
        <w:t xml:space="preserve">De Overeenkomst </w:t>
      </w:r>
      <w:bookmarkEnd w:id="24"/>
      <w:r w:rsidRPr="001817D5" w:rsidR="001817D5">
        <w:rPr>
          <w:rFonts w:ascii="Overpass" w:hAnsi="Overpass" w:cs="Arial"/>
        </w:rPr>
        <w:t>heeft betrekking op de Arbodienstverlening voor gemeente Zwolle en SSC ONS, bestaande uit de Bedrijfsarts, Taakgedelegeerde, Bedrijfsmaatschappelijk werker en (externe) vertrouwenspersoon.</w:t>
      </w:r>
    </w:p>
    <w:p w:rsidRPr="00A85190" w:rsidR="00215FC7" w:rsidP="00422B33" w:rsidRDefault="00215FC7" w14:paraId="0700B448" w14:textId="1BCE9608">
      <w:pPr>
        <w:pStyle w:val="Kop3"/>
        <w:spacing w:line="276" w:lineRule="auto"/>
        <w:rPr>
          <w:rFonts w:ascii="Overpass" w:hAnsi="Overpass" w:cs="Arial"/>
        </w:rPr>
      </w:pPr>
      <w:bookmarkStart w:name="_Toc152150348" w:id="25"/>
      <w:r w:rsidRPr="00A85190">
        <w:rPr>
          <w:rFonts w:ascii="Overpass" w:hAnsi="Overpass" w:cs="Arial"/>
        </w:rPr>
        <w:t>Op de Overeenkomst zijn uitsluitend de AIV 2022 van toepassing, voor zover daar in de Overeenkomst niet van wordt afgeweken. De toepasselijkheid van (eventuele) algemene en bijzondere voorwaarden van Opdrachtnemer is uitdrukkelijk uitgesloten.</w:t>
      </w:r>
      <w:bookmarkEnd w:id="25"/>
      <w:r w:rsidRPr="00A85190">
        <w:rPr>
          <w:rFonts w:ascii="Overpass" w:hAnsi="Overpass" w:cs="Arial"/>
        </w:rPr>
        <w:t xml:space="preserve"> </w:t>
      </w:r>
    </w:p>
    <w:p w:rsidRPr="00A85190" w:rsidR="00F560F4" w:rsidP="00422B33" w:rsidRDefault="00215FC7" w14:paraId="40FF8A45" w14:textId="7FD363BE">
      <w:pPr>
        <w:pStyle w:val="Kop3"/>
        <w:spacing w:line="276" w:lineRule="auto"/>
        <w:rPr>
          <w:rFonts w:ascii="Overpass" w:hAnsi="Overpass" w:cs="Arial"/>
        </w:rPr>
      </w:pPr>
      <w:bookmarkStart w:name="_Toc152150349" w:id="26"/>
      <w:r w:rsidRPr="00A85190">
        <w:rPr>
          <w:rFonts w:ascii="Overpass" w:hAnsi="Overpass" w:cs="Arial"/>
        </w:rPr>
        <w:t xml:space="preserve">In geval van strijdigheid tussen bepalingen in de </w:t>
      </w:r>
      <w:r w:rsidRPr="00A85190" w:rsidR="00661E21">
        <w:rPr>
          <w:rFonts w:ascii="Overpass" w:hAnsi="Overpass" w:cs="Arial"/>
        </w:rPr>
        <w:t>Overeenkomst</w:t>
      </w:r>
      <w:r w:rsidRPr="00A85190">
        <w:rPr>
          <w:rFonts w:ascii="Overpass" w:hAnsi="Overpass" w:cs="Arial"/>
        </w:rPr>
        <w:t xml:space="preserve"> en de Bijlagen, geldt de volgende rangorde:</w:t>
      </w:r>
      <w:bookmarkEnd w:id="26"/>
    </w:p>
    <w:p w:rsidRPr="00A85190" w:rsidR="00215FC7" w:rsidP="00422B33" w:rsidRDefault="00215FC7" w14:paraId="3DDB2A7A" w14:textId="69DB2E15">
      <w:pPr>
        <w:pStyle w:val="Lijstopsomteken"/>
        <w:spacing w:line="276" w:lineRule="auto"/>
        <w:rPr>
          <w:rFonts w:ascii="Overpass" w:hAnsi="Overpass" w:cs="Arial"/>
        </w:rPr>
      </w:pPr>
      <w:r w:rsidRPr="00A85190">
        <w:rPr>
          <w:rFonts w:ascii="Overpass" w:hAnsi="Overpass" w:cs="Arial"/>
        </w:rPr>
        <w:t xml:space="preserve">Wijzigingen op de </w:t>
      </w:r>
      <w:r w:rsidRPr="00A85190" w:rsidR="00661E21">
        <w:rPr>
          <w:rFonts w:ascii="Overpass" w:hAnsi="Overpass" w:cs="Arial"/>
        </w:rPr>
        <w:t>Overeenkomst</w:t>
      </w:r>
      <w:r w:rsidRPr="00A85190">
        <w:rPr>
          <w:rFonts w:ascii="Overpass" w:hAnsi="Overpass" w:cs="Arial"/>
        </w:rPr>
        <w:t xml:space="preserve"> conform artikel 3, waarbij latere wijzigingen in tijd voorgaan </w:t>
      </w:r>
      <w:r w:rsidR="001817D5">
        <w:rPr>
          <w:rFonts w:ascii="Overpass" w:hAnsi="Overpass" w:cs="Arial"/>
        </w:rPr>
        <w:tab/>
      </w:r>
      <w:r w:rsidRPr="00A85190">
        <w:rPr>
          <w:rFonts w:ascii="Overpass" w:hAnsi="Overpass" w:cs="Arial"/>
        </w:rPr>
        <w:t>op eerdere wijzigingen;</w:t>
      </w:r>
    </w:p>
    <w:p w:rsidRPr="00A85190" w:rsidR="00215FC7" w:rsidP="00422B33" w:rsidRDefault="00215FC7" w14:paraId="1BF94CC9" w14:textId="4B9BD215">
      <w:pPr>
        <w:pStyle w:val="Lijstopsomteken"/>
        <w:spacing w:line="276" w:lineRule="auto"/>
        <w:rPr>
          <w:rFonts w:ascii="Overpass" w:hAnsi="Overpass" w:cs="Arial"/>
        </w:rPr>
      </w:pPr>
      <w:r w:rsidRPr="00A85190">
        <w:rPr>
          <w:rFonts w:ascii="Overpass" w:hAnsi="Overpass" w:cs="Arial"/>
        </w:rPr>
        <w:t xml:space="preserve">De </w:t>
      </w:r>
      <w:r w:rsidRPr="00A85190" w:rsidR="00661E21">
        <w:rPr>
          <w:rFonts w:ascii="Overpass" w:hAnsi="Overpass" w:cs="Arial"/>
        </w:rPr>
        <w:t>O</w:t>
      </w:r>
      <w:r w:rsidRPr="00A85190">
        <w:rPr>
          <w:rFonts w:ascii="Overpass" w:hAnsi="Overpass" w:cs="Arial"/>
        </w:rPr>
        <w:t>vereenkomst;</w:t>
      </w:r>
    </w:p>
    <w:p w:rsidRPr="00A85190" w:rsidR="00215FC7" w:rsidP="00422B33" w:rsidRDefault="00B450CA" w14:paraId="460372EA" w14:textId="023A83AD">
      <w:pPr>
        <w:pStyle w:val="Lijstopsomteken"/>
        <w:spacing w:line="276" w:lineRule="auto"/>
        <w:rPr>
          <w:rFonts w:ascii="Overpass" w:hAnsi="Overpass" w:cs="Arial"/>
        </w:rPr>
      </w:pPr>
      <w:r w:rsidRPr="00A85190">
        <w:rPr>
          <w:rFonts w:ascii="Overpass" w:hAnsi="Overpass" w:cs="Arial"/>
        </w:rPr>
        <w:t>Service Level Agreement;</w:t>
      </w:r>
    </w:p>
    <w:p w:rsidRPr="00A85190" w:rsidR="00215FC7" w:rsidP="00422B33" w:rsidRDefault="00215FC7" w14:paraId="0D5C682F" w14:textId="77777777">
      <w:pPr>
        <w:pStyle w:val="Lijstopsomteken"/>
        <w:spacing w:line="276" w:lineRule="auto"/>
        <w:rPr>
          <w:rFonts w:ascii="Overpass" w:hAnsi="Overpass" w:cs="Arial"/>
        </w:rPr>
      </w:pPr>
      <w:r w:rsidRPr="00A85190">
        <w:rPr>
          <w:rFonts w:ascii="Overpass" w:hAnsi="Overpass" w:cs="Arial"/>
        </w:rPr>
        <w:t>De Nota(‘s) van inlichtingen;</w:t>
      </w:r>
    </w:p>
    <w:p w:rsidRPr="00A85190" w:rsidR="00215FC7" w:rsidP="00422B33" w:rsidRDefault="00215FC7" w14:paraId="2D157924" w14:textId="252F1158">
      <w:pPr>
        <w:pStyle w:val="Lijstopsomteken"/>
        <w:spacing w:line="276" w:lineRule="auto"/>
        <w:rPr>
          <w:rFonts w:ascii="Overpass" w:hAnsi="Overpass" w:cs="Arial"/>
        </w:rPr>
      </w:pPr>
      <w:r w:rsidRPr="00A85190">
        <w:rPr>
          <w:rFonts w:ascii="Overpass" w:hAnsi="Overpass" w:cs="Arial"/>
        </w:rPr>
        <w:t>Het Beschrijvend document</w:t>
      </w:r>
      <w:r w:rsidR="00315B5E">
        <w:rPr>
          <w:rFonts w:ascii="Overpass" w:hAnsi="Overpass" w:cs="Arial"/>
        </w:rPr>
        <w:t xml:space="preserve"> </w:t>
      </w:r>
      <w:r w:rsidRPr="00A85190">
        <w:rPr>
          <w:rFonts w:ascii="Overpass" w:hAnsi="Overpass" w:cs="Arial"/>
        </w:rPr>
        <w:t xml:space="preserve">met kenmerk </w:t>
      </w:r>
      <w:r w:rsidR="00315B5E">
        <w:rPr>
          <w:rFonts w:ascii="Overpass" w:hAnsi="Overpass" w:cs="Arial"/>
        </w:rPr>
        <w:t>24.Z.167</w:t>
      </w:r>
      <w:r w:rsidR="001817D5">
        <w:rPr>
          <w:rFonts w:ascii="Overpass" w:hAnsi="Overpass" w:cs="Arial"/>
        </w:rPr>
        <w:t xml:space="preserve"> </w:t>
      </w:r>
      <w:r w:rsidRPr="00A85190">
        <w:rPr>
          <w:rFonts w:ascii="Overpass" w:hAnsi="Overpass" w:cs="Arial"/>
        </w:rPr>
        <w:t xml:space="preserve">d.d. </w:t>
      </w:r>
      <w:r w:rsidR="001817D5">
        <w:rPr>
          <w:rFonts w:ascii="Overpass" w:hAnsi="Overpass" w:cs="Arial"/>
        </w:rPr>
        <w:t>17-07-2025</w:t>
      </w:r>
      <w:r w:rsidRPr="00A85190">
        <w:rPr>
          <w:rFonts w:ascii="Overpass" w:hAnsi="Overpass" w:cs="Arial"/>
        </w:rPr>
        <w:t>;</w:t>
      </w:r>
    </w:p>
    <w:p w:rsidRPr="00A85190" w:rsidR="00215FC7" w:rsidP="00422B33" w:rsidRDefault="00215FC7" w14:paraId="2BD5180C" w14:textId="77777777">
      <w:pPr>
        <w:pStyle w:val="Lijstopsomteken"/>
        <w:spacing w:line="276" w:lineRule="auto"/>
        <w:rPr>
          <w:rFonts w:ascii="Overpass" w:hAnsi="Overpass" w:cs="Arial"/>
        </w:rPr>
      </w:pPr>
      <w:r w:rsidRPr="00A85190">
        <w:rPr>
          <w:rFonts w:ascii="Overpass" w:hAnsi="Overpass" w:cs="Arial"/>
        </w:rPr>
        <w:t>De AIV 2022;</w:t>
      </w:r>
    </w:p>
    <w:p w:rsidRPr="00A85190" w:rsidR="00215FC7" w:rsidP="00422B33" w:rsidRDefault="00215FC7" w14:paraId="29084027" w14:textId="77777777">
      <w:pPr>
        <w:pStyle w:val="Lijstopsomteken"/>
        <w:spacing w:line="276" w:lineRule="auto"/>
        <w:rPr>
          <w:rFonts w:ascii="Overpass" w:hAnsi="Overpass" w:cs="Arial"/>
        </w:rPr>
      </w:pPr>
      <w:r w:rsidRPr="00A85190">
        <w:rPr>
          <w:rFonts w:ascii="Overpass" w:hAnsi="Overpass" w:cs="Arial"/>
        </w:rPr>
        <w:t>De Inschrijving van Opdrachtnemer d.d. [datum].</w:t>
      </w:r>
    </w:p>
    <w:p w:rsidRPr="00A85190" w:rsidR="00B450CA" w:rsidP="00422B33" w:rsidRDefault="00B450CA" w14:paraId="6C64E752" w14:textId="77777777">
      <w:pPr>
        <w:spacing w:line="276" w:lineRule="auto"/>
        <w:rPr>
          <w:rFonts w:ascii="Overpass" w:hAnsi="Overpass" w:cs="Arial"/>
        </w:rPr>
      </w:pPr>
    </w:p>
    <w:p w:rsidRPr="00A85190" w:rsidR="00B450CA" w:rsidP="00422B33" w:rsidRDefault="00B450CA" w14:paraId="0402152C" w14:textId="18E182FF">
      <w:pPr>
        <w:pStyle w:val="Kop2"/>
        <w:spacing w:line="276" w:lineRule="auto"/>
        <w:rPr>
          <w:rFonts w:ascii="Overpass" w:hAnsi="Overpass" w:cs="Arial"/>
        </w:rPr>
      </w:pPr>
      <w:bookmarkStart w:name="_Toc152151281" w:id="27"/>
      <w:bookmarkStart w:name="_Toc152165981" w:id="28"/>
      <w:bookmarkStart w:name="_Toc176444016" w:id="29"/>
      <w:r w:rsidRPr="00A85190">
        <w:rPr>
          <w:rFonts w:ascii="Overpass" w:hAnsi="Overpass" w:cs="Arial"/>
        </w:rPr>
        <w:t>Wijziging van de Overeenkomst</w:t>
      </w:r>
      <w:bookmarkEnd w:id="27"/>
      <w:bookmarkEnd w:id="28"/>
      <w:bookmarkEnd w:id="29"/>
    </w:p>
    <w:p w:rsidRPr="00A85190" w:rsidR="00B450CA" w:rsidP="00422B33" w:rsidRDefault="00B450CA" w14:paraId="3FFFFAAF" w14:textId="50F582D0">
      <w:pPr>
        <w:pStyle w:val="Kop3"/>
        <w:spacing w:line="276" w:lineRule="auto"/>
        <w:rPr>
          <w:rFonts w:ascii="Overpass" w:hAnsi="Overpass" w:cs="Arial"/>
        </w:rPr>
      </w:pPr>
      <w:bookmarkStart w:name="_Toc152150350" w:id="30"/>
      <w:r w:rsidRPr="00A85190">
        <w:rPr>
          <w:rFonts w:ascii="Overpass" w:hAnsi="Overpass" w:cs="Arial"/>
        </w:rPr>
        <w:t>Partijen zijn gerechtigd een voorstel aan de andere partij te doen met de bedoeling de aard en omvang van (een) verplichting(en) op grond van de Overeenkomst in redelijkheid te wijzigen.</w:t>
      </w:r>
      <w:bookmarkEnd w:id="30"/>
      <w:r w:rsidRPr="00A85190">
        <w:rPr>
          <w:rFonts w:ascii="Overpass" w:hAnsi="Overpass" w:cs="Arial"/>
        </w:rPr>
        <w:t xml:space="preserve"> </w:t>
      </w:r>
    </w:p>
    <w:p w:rsidRPr="00A85190" w:rsidR="00B450CA" w:rsidP="00422B33" w:rsidRDefault="00B450CA" w14:paraId="089F2ECF" w14:textId="19826215">
      <w:pPr>
        <w:pStyle w:val="Kop3"/>
        <w:spacing w:line="276" w:lineRule="auto"/>
        <w:rPr>
          <w:rFonts w:ascii="Overpass" w:hAnsi="Overpass" w:cs="Arial"/>
        </w:rPr>
      </w:pPr>
      <w:bookmarkStart w:name="_Toc152150351" w:id="31"/>
      <w:r w:rsidRPr="00A85190">
        <w:rPr>
          <w:rFonts w:ascii="Overpass" w:hAnsi="Overpass" w:cs="Arial"/>
        </w:rPr>
        <w:t>Opdrachtgever kan uitsluitend akkoord gaan met wijzigingen die niet als wezenlijk zijn in de zin van de Aanbestedingswet 2012.</w:t>
      </w:r>
      <w:bookmarkEnd w:id="31"/>
    </w:p>
    <w:p w:rsidRPr="00A85190" w:rsidR="0066254C" w:rsidP="0066254C" w:rsidRDefault="00B450CA" w14:paraId="17FB5A94" w14:textId="049C2C4C">
      <w:pPr>
        <w:pStyle w:val="Kop3"/>
        <w:spacing w:line="276" w:lineRule="auto"/>
        <w:rPr>
          <w:rFonts w:ascii="Overpass" w:hAnsi="Overpass" w:cs="Arial"/>
          <w:szCs w:val="18"/>
        </w:rPr>
      </w:pPr>
      <w:bookmarkStart w:name="_Toc152150352" w:id="32"/>
      <w:r w:rsidRPr="00A85190">
        <w:rPr>
          <w:rFonts w:ascii="Overpass" w:hAnsi="Overpass" w:cs="Arial"/>
          <w:szCs w:val="18"/>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32"/>
    </w:p>
    <w:p w:rsidRPr="00A85190" w:rsidR="00B450CA" w:rsidP="00422B33" w:rsidRDefault="00B450CA" w14:paraId="3AC7278B" w14:textId="6946217A">
      <w:pPr>
        <w:pStyle w:val="Kop2"/>
        <w:spacing w:line="276" w:lineRule="auto"/>
        <w:rPr>
          <w:rFonts w:ascii="Overpass" w:hAnsi="Overpass" w:cs="Arial"/>
        </w:rPr>
      </w:pPr>
      <w:bookmarkStart w:name="_Toc152151282" w:id="33"/>
      <w:bookmarkStart w:name="_Toc152165982" w:id="34"/>
      <w:bookmarkStart w:name="_Toc176444017" w:id="35"/>
      <w:r w:rsidRPr="00A85190">
        <w:rPr>
          <w:rFonts w:ascii="Overpass" w:hAnsi="Overpass" w:cs="Arial"/>
        </w:rPr>
        <w:t>Duur en beëindiging van de Overeenkomst</w:t>
      </w:r>
      <w:bookmarkEnd w:id="33"/>
      <w:bookmarkEnd w:id="34"/>
      <w:bookmarkEnd w:id="35"/>
    </w:p>
    <w:p w:rsidRPr="00A85190" w:rsidR="00B450CA" w:rsidP="00422B33" w:rsidRDefault="00B450CA" w14:paraId="576F9FC6" w14:textId="7BCE52DE">
      <w:pPr>
        <w:pStyle w:val="Kop3"/>
        <w:spacing w:line="276" w:lineRule="auto"/>
        <w:rPr>
          <w:rFonts w:ascii="Overpass" w:hAnsi="Overpass" w:cs="Arial"/>
        </w:rPr>
      </w:pPr>
      <w:bookmarkStart w:name="_Toc152150353" w:id="36"/>
      <w:r w:rsidRPr="00A85190">
        <w:rPr>
          <w:rFonts w:ascii="Overpass" w:hAnsi="Overpass" w:cs="Arial"/>
        </w:rPr>
        <w:t xml:space="preserve">De Overeenkomst wordt aangegaan voor bepaalde tijd, te weten voor de duur van </w:t>
      </w:r>
      <w:r w:rsidR="003D2BBD">
        <w:rPr>
          <w:rFonts w:ascii="Overpass" w:hAnsi="Overpass" w:cs="Arial"/>
        </w:rPr>
        <w:t>vier (4) jaar</w:t>
      </w:r>
      <w:r w:rsidRPr="00A85190">
        <w:rPr>
          <w:rFonts w:ascii="Overpass" w:hAnsi="Overpass" w:cs="Arial"/>
        </w:rPr>
        <w:t xml:space="preserve">, en loopt vanaf </w:t>
      </w:r>
      <w:r w:rsidR="003D2BBD">
        <w:rPr>
          <w:rFonts w:ascii="Overpass" w:hAnsi="Overpass" w:cs="Arial"/>
        </w:rPr>
        <w:t>01-01-2026</w:t>
      </w:r>
      <w:r w:rsidRPr="00A85190">
        <w:rPr>
          <w:rFonts w:ascii="Overpass" w:hAnsi="Overpass" w:cs="Arial"/>
        </w:rPr>
        <w:t xml:space="preserve"> tot </w:t>
      </w:r>
      <w:r w:rsidR="003D2BBD">
        <w:rPr>
          <w:rFonts w:ascii="Overpass" w:hAnsi="Overpass" w:cs="Arial"/>
        </w:rPr>
        <w:t>31-12-2029</w:t>
      </w:r>
      <w:r w:rsidRPr="00A85190">
        <w:rPr>
          <w:rFonts w:ascii="Overpass" w:hAnsi="Overpass" w:cs="Arial"/>
        </w:rPr>
        <w:t>.</w:t>
      </w:r>
      <w:bookmarkEnd w:id="36"/>
      <w:r w:rsidRPr="00A85190">
        <w:rPr>
          <w:rFonts w:ascii="Overpass" w:hAnsi="Overpass" w:cs="Arial"/>
        </w:rPr>
        <w:t xml:space="preserve"> </w:t>
      </w:r>
    </w:p>
    <w:p w:rsidRPr="00A85190" w:rsidR="00B450CA" w:rsidP="00422B33" w:rsidRDefault="00B450CA" w14:paraId="7D2096D0" w14:textId="761C86E6">
      <w:pPr>
        <w:pStyle w:val="Kop3"/>
        <w:spacing w:line="276" w:lineRule="auto"/>
        <w:rPr>
          <w:rFonts w:ascii="Overpass" w:hAnsi="Overpass" w:cs="Arial"/>
        </w:rPr>
      </w:pPr>
      <w:bookmarkStart w:name="_Toc152150354" w:id="37"/>
      <w:r w:rsidRPr="00A85190">
        <w:rPr>
          <w:rFonts w:ascii="Overpass" w:hAnsi="Overpass" w:cs="Arial"/>
        </w:rPr>
        <w:t xml:space="preserve">Opdrachtgever heeft het recht de Overeenkomst eenzijdig te verlengen onder dezelfde voorwaarden met ten hoogste </w:t>
      </w:r>
      <w:r w:rsidR="003D2BBD">
        <w:rPr>
          <w:rFonts w:ascii="Overpass" w:hAnsi="Overpass" w:cs="Arial"/>
        </w:rPr>
        <w:t xml:space="preserve">2 </w:t>
      </w:r>
      <w:r w:rsidRPr="00A85190">
        <w:rPr>
          <w:rFonts w:ascii="Overpass" w:hAnsi="Overpass" w:cs="Arial"/>
        </w:rPr>
        <w:t xml:space="preserve">maal voor maximaal </w:t>
      </w:r>
      <w:r w:rsidR="003D2BBD">
        <w:rPr>
          <w:rFonts w:ascii="Overpass" w:hAnsi="Overpass" w:cs="Arial"/>
        </w:rPr>
        <w:t>1</w:t>
      </w:r>
      <w:r w:rsidRPr="00A85190">
        <w:rPr>
          <w:rFonts w:ascii="Overpass" w:hAnsi="Overpass" w:cs="Arial"/>
        </w:rPr>
        <w:t xml:space="preserve"> jaar/</w:t>
      </w:r>
      <w:r w:rsidR="003D2BBD">
        <w:rPr>
          <w:rFonts w:ascii="Overpass" w:hAnsi="Overpass" w:cs="Arial"/>
        </w:rPr>
        <w:t xml:space="preserve">12 </w:t>
      </w:r>
      <w:r w:rsidRPr="00A85190">
        <w:rPr>
          <w:rFonts w:ascii="Overpass" w:hAnsi="Overpass" w:cs="Arial"/>
        </w:rPr>
        <w:t xml:space="preserve">maanden. Het voornemen tot verlenging wordt schriftelijk ten minste </w:t>
      </w:r>
      <w:r w:rsidR="003D2BBD">
        <w:rPr>
          <w:rFonts w:ascii="Overpass" w:hAnsi="Overpass" w:cs="Arial"/>
        </w:rPr>
        <w:t>drie (3)</w:t>
      </w:r>
      <w:r w:rsidRPr="00A85190">
        <w:rPr>
          <w:rFonts w:ascii="Overpass" w:hAnsi="Overpass" w:cs="Arial"/>
        </w:rPr>
        <w:t xml:space="preserve"> vóór de afloop van de Overeenkomst aan Opdrachtnemer medegedeeld.</w:t>
      </w:r>
      <w:bookmarkEnd w:id="37"/>
    </w:p>
    <w:p w:rsidRPr="00A85190" w:rsidR="00B450CA" w:rsidP="00422B33" w:rsidRDefault="00B450CA" w14:paraId="47FBC391" w14:textId="79AF7499">
      <w:pPr>
        <w:pStyle w:val="Kop3"/>
        <w:spacing w:line="276" w:lineRule="auto"/>
        <w:rPr>
          <w:rFonts w:ascii="Overpass" w:hAnsi="Overpass" w:cs="Arial"/>
        </w:rPr>
      </w:pPr>
      <w:bookmarkStart w:name="_Toc152150355" w:id="38"/>
      <w:r w:rsidRPr="00A85190">
        <w:rPr>
          <w:rFonts w:ascii="Overpass" w:hAnsi="Overpass" w:cs="Arial"/>
        </w:rPr>
        <w:t>Zonder daartoe schadeplichtig te zijn is Opdrachtgever gerechtigd de Overeenkomst op grond van onvoorziene omstandigheden welke van dien aard zijn dat Opdrachtnemer naar maatstaven van redelijkheid en billijkheid ongewijzigde instandhouding van de Overeenkomst niet mag verwachten, zonder rechterlijke tussenkomst tussentijds op te zeggen. Van onvoorziene omstandigheden als in dit artikel is in ieder geval sprake wanneer bij rechterlijke uitspraak de aan de Overeenkomst ten grondslag liggende aanbesteding onrechtmatig wordt geoordeeld en wanneer Opdrachtnemer niet meer aan de gestelde uitsluitingsgronden dan wel geschiktheidseisen voldoet.</w:t>
      </w:r>
      <w:bookmarkEnd w:id="38"/>
      <w:r w:rsidRPr="00A85190">
        <w:rPr>
          <w:rFonts w:ascii="Overpass" w:hAnsi="Overpass" w:cs="Arial"/>
        </w:rPr>
        <w:t xml:space="preserve"> </w:t>
      </w:r>
    </w:p>
    <w:p w:rsidRPr="00A85190" w:rsidR="00B450CA" w:rsidP="00422B33" w:rsidRDefault="00B450CA" w14:paraId="43C71F9F" w14:textId="77777777">
      <w:pPr>
        <w:pStyle w:val="Kop3"/>
        <w:spacing w:line="276" w:lineRule="auto"/>
        <w:rPr>
          <w:rFonts w:ascii="Overpass" w:hAnsi="Overpass" w:cs="Arial"/>
        </w:rPr>
      </w:pPr>
      <w:bookmarkStart w:name="_Toc152150356" w:id="39"/>
      <w:r w:rsidRPr="00A85190">
        <w:rPr>
          <w:rFonts w:ascii="Overpass" w:hAnsi="Overpass" w:cs="Arial"/>
        </w:rPr>
        <w:t>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Tevens retourneert Opdrachtnemer aan Opdrachtgever onverwijld alles wat aan haar door Opdrachtgever ter hand is gesteld zoals documenten, boeken, bescheiden en andere goederen (waaronder begrepen data, gegevens- en informatiedragers) etcetera.</w:t>
      </w:r>
      <w:bookmarkEnd w:id="39"/>
    </w:p>
    <w:p w:rsidRPr="00A85190" w:rsidR="00B450CA" w:rsidP="00422B33" w:rsidRDefault="00B450CA" w14:paraId="6A34A741" w14:textId="77777777">
      <w:pPr>
        <w:pStyle w:val="Kop3"/>
        <w:spacing w:line="276" w:lineRule="auto"/>
        <w:rPr>
          <w:rFonts w:ascii="Overpass" w:hAnsi="Overpass" w:cs="Arial"/>
        </w:rPr>
      </w:pPr>
      <w:bookmarkStart w:name="_Toc152150357" w:id="40"/>
      <w:r w:rsidRPr="00A85190">
        <w:rPr>
          <w:rFonts w:ascii="Overpass" w:hAnsi="Overpass" w:cs="Arial"/>
        </w:rPr>
        <w:t>Opdrachtnemer verricht de in het vorige lid omschreven diensten tegen de in de Overeenkomst bepaalde tarieven en condities of bij gebreke daarvan tegen in het algemeen door Opdrachtnemer gehanteerde tarieven en nader overeen te komen condities. De diensten worden kosteloos verricht indien er sprake is van een toerekenbaar tekortschieten door Opdrachtnemer.</w:t>
      </w:r>
      <w:bookmarkEnd w:id="40"/>
    </w:p>
    <w:p w:rsidRPr="00A85190" w:rsidR="00B450CA" w:rsidP="00422B33" w:rsidRDefault="00B450CA" w14:paraId="2C66DB78" w14:textId="15BB505D">
      <w:pPr>
        <w:pStyle w:val="Kop3"/>
        <w:spacing w:line="276" w:lineRule="auto"/>
        <w:rPr>
          <w:rFonts w:ascii="Overpass" w:hAnsi="Overpass" w:cs="Arial"/>
        </w:rPr>
      </w:pPr>
      <w:bookmarkStart w:name="_Toc152150358" w:id="41"/>
      <w:r w:rsidRPr="00A85190">
        <w:rPr>
          <w:rFonts w:ascii="Overpass" w:hAnsi="Overpass" w:cs="Arial"/>
        </w:rPr>
        <w:t>Na ondertekening van de Overeenkomst zal, indien Opdrachtgever hierom verzoekt, door Partijen een exit-plan worden opgesteld, welke op verzoek van Opdrachtgever door Partijen zal worden geactualiseerd.</w:t>
      </w:r>
      <w:bookmarkEnd w:id="41"/>
    </w:p>
    <w:p w:rsidRPr="00A85190" w:rsidR="00B450CA" w:rsidP="00422B33" w:rsidRDefault="00B450CA" w14:paraId="5749E609" w14:textId="243C3121">
      <w:pPr>
        <w:pStyle w:val="Kop3"/>
        <w:spacing w:line="276" w:lineRule="auto"/>
        <w:rPr>
          <w:rFonts w:ascii="Overpass" w:hAnsi="Overpass" w:cs="Arial"/>
        </w:rPr>
      </w:pPr>
      <w:bookmarkStart w:name="_Toc152150359" w:id="42"/>
      <w:r w:rsidRPr="00A85190">
        <w:rPr>
          <w:rFonts w:ascii="Overpass" w:hAnsi="Overpass" w:cs="Arial"/>
        </w:rPr>
        <w:t>De weigering mee te werken aan het opstellen van een exit-plan levert een tekortkoming in de nakoming van de Overeenkomst op.</w:t>
      </w:r>
      <w:bookmarkEnd w:id="42"/>
    </w:p>
    <w:p w:rsidRPr="00A85190" w:rsidR="00B450CA" w:rsidP="00422B33" w:rsidRDefault="00B450CA" w14:paraId="04B0EBA9" w14:textId="77777777">
      <w:pPr>
        <w:spacing w:line="276" w:lineRule="auto"/>
        <w:rPr>
          <w:rFonts w:ascii="Overpass" w:hAnsi="Overpass" w:cs="Arial"/>
          <w:lang w:val="nl-NL"/>
        </w:rPr>
      </w:pPr>
    </w:p>
    <w:p w:rsidRPr="00A85190" w:rsidR="00F560F4" w:rsidP="00422B33" w:rsidRDefault="00B450CA" w14:paraId="60D4A5F0" w14:textId="57039529">
      <w:pPr>
        <w:pStyle w:val="Kop2"/>
        <w:spacing w:line="276" w:lineRule="auto"/>
        <w:rPr>
          <w:rFonts w:ascii="Overpass" w:hAnsi="Overpass" w:cs="Arial"/>
        </w:rPr>
      </w:pPr>
      <w:bookmarkStart w:name="_Toc146184944" w:id="43"/>
      <w:bookmarkStart w:name="_Toc152151283" w:id="44"/>
      <w:bookmarkStart w:name="_Toc152165983" w:id="45"/>
      <w:bookmarkStart w:name="_Toc176444018" w:id="46"/>
      <w:r w:rsidRPr="00A85190">
        <w:rPr>
          <w:rFonts w:ascii="Overpass" w:hAnsi="Overpass" w:cs="Arial"/>
        </w:rPr>
        <w:t>Tijden en plaats werkzaamheden</w:t>
      </w:r>
      <w:bookmarkEnd w:id="43"/>
      <w:bookmarkEnd w:id="44"/>
      <w:bookmarkEnd w:id="45"/>
      <w:bookmarkEnd w:id="46"/>
    </w:p>
    <w:p w:rsidRPr="00A85190" w:rsidR="00B450CA" w:rsidP="00422B33" w:rsidRDefault="00B450CA" w14:paraId="7F0E75BC" w14:textId="0481C66E">
      <w:pPr>
        <w:pStyle w:val="Kop3"/>
        <w:spacing w:line="276" w:lineRule="auto"/>
        <w:rPr>
          <w:rFonts w:ascii="Overpass" w:hAnsi="Overpass" w:cs="Arial"/>
          <w:i/>
        </w:rPr>
      </w:pPr>
      <w:bookmarkStart w:name="_Toc152150360" w:id="47"/>
      <w:r w:rsidRPr="00A85190">
        <w:rPr>
          <w:rFonts w:ascii="Overpass" w:hAnsi="Overpass" w:cs="Arial"/>
        </w:rPr>
        <w:t xml:space="preserve">De werkzaamheden ter uitvoering van de Overeenkomst worden verricht ten kantore van </w:t>
      </w:r>
      <w:bookmarkEnd w:id="47"/>
      <w:r w:rsidR="003D2BBD">
        <w:rPr>
          <w:rFonts w:ascii="Overpass" w:hAnsi="Overpass" w:cs="Arial"/>
        </w:rPr>
        <w:t>Opdrachtnemer danwel Opdrachtgever</w:t>
      </w:r>
    </w:p>
    <w:p w:rsidRPr="00A85190" w:rsidR="00B450CA" w:rsidP="00422B33" w:rsidRDefault="00B450CA" w14:paraId="6DAC7FEE" w14:textId="0DB4C4C0">
      <w:pPr>
        <w:pStyle w:val="Kop3"/>
        <w:spacing w:line="276" w:lineRule="auto"/>
        <w:rPr>
          <w:rFonts w:ascii="Overpass" w:hAnsi="Overpass" w:cs="Arial"/>
          <w:i/>
        </w:rPr>
      </w:pPr>
      <w:bookmarkStart w:name="_Toc152150361" w:id="48"/>
      <w:r w:rsidRPr="00A85190">
        <w:rPr>
          <w:rFonts w:ascii="Overpass" w:hAnsi="Overpass" w:cs="Arial"/>
        </w:rPr>
        <w:t>Opdrachtgever verplicht zich het personeel van Opdrachtnemer, dan wel Hulppersonen, toegang te verlenen tot de plaats waar de werkzaamheden ter uitoefening van de Overeenkomst dienen te worden verricht, alsmede dit personeel of die Hulppersonen in staat te stellen de werkzaamheden onder de bij Opdrachtgever gebruikelijke arbeidsomstandigheden te verrichten gedurende de regulier geldende kantoortijden. Wanneer personeel van Opdrachtgever echter gehinderd wordt in de uitvoering van haar werkzaamheden, dient voorafgaand aan de werkzaamheden van Opdrachtnemer overleg gepleegd te worden over werktijden.</w:t>
      </w:r>
      <w:bookmarkEnd w:id="48"/>
    </w:p>
    <w:p w:rsidRPr="00A85190" w:rsidR="00B450CA" w:rsidP="00422B33" w:rsidRDefault="00B450CA" w14:paraId="5A44DA0E" w14:textId="77777777">
      <w:pPr>
        <w:pStyle w:val="Kop3"/>
        <w:spacing w:line="276" w:lineRule="auto"/>
        <w:rPr>
          <w:rFonts w:ascii="Overpass" w:hAnsi="Overpass" w:cs="Arial"/>
          <w:i/>
        </w:rPr>
      </w:pPr>
      <w:bookmarkStart w:name="_Toc152150362" w:id="49"/>
      <w:r w:rsidRPr="00A85190">
        <w:rPr>
          <w:rFonts w:ascii="Overpass" w:hAnsi="Overpass" w:cs="Arial"/>
        </w:rPr>
        <w:t>Opdrachtnemer verplicht zich zijn personeel, dan wel Hulppersonen, op te dragen de ter plaatse van de uitvoering geldende huisregels na te leven. Opdrachtgever is verplicht de geldende huisregels vóór aanvang van de werkzaamheden ter beschikking te stellen aan Opdrachtnemer. Opdrachtnemer dient zich over deze huisregels te informeren.</w:t>
      </w:r>
      <w:bookmarkEnd w:id="49"/>
      <w:r w:rsidRPr="00A85190">
        <w:rPr>
          <w:rFonts w:ascii="Overpass" w:hAnsi="Overpass" w:cs="Arial"/>
        </w:rPr>
        <w:t xml:space="preserve"> </w:t>
      </w:r>
    </w:p>
    <w:p w:rsidRPr="00A85190" w:rsidR="00B450CA" w:rsidP="00422B33" w:rsidRDefault="00B450CA" w14:paraId="338554F3" w14:textId="77777777">
      <w:pPr>
        <w:pStyle w:val="Kop1"/>
        <w:spacing w:line="276" w:lineRule="auto"/>
        <w:rPr>
          <w:rFonts w:ascii="Overpass" w:hAnsi="Overpass" w:cs="Arial"/>
        </w:rPr>
      </w:pPr>
      <w:bookmarkStart w:name="_Toc146184945" w:id="50"/>
      <w:bookmarkStart w:name="_Toc152150365" w:id="51"/>
      <w:bookmarkStart w:name="_Toc152151284" w:id="52"/>
      <w:bookmarkStart w:name="_Toc152165984" w:id="53"/>
      <w:bookmarkStart w:name="_Toc176444019" w:id="54"/>
      <w:r w:rsidRPr="00A85190">
        <w:rPr>
          <w:rFonts w:ascii="Overpass" w:hAnsi="Overpass" w:cs="Arial"/>
        </w:rPr>
        <w:t>Financiële bepalingen</w:t>
      </w:r>
      <w:bookmarkEnd w:id="50"/>
      <w:bookmarkEnd w:id="51"/>
      <w:bookmarkEnd w:id="52"/>
      <w:bookmarkEnd w:id="53"/>
      <w:bookmarkEnd w:id="54"/>
    </w:p>
    <w:p w:rsidRPr="00A85190" w:rsidR="00B450CA" w:rsidP="00422B33" w:rsidRDefault="00B450CA" w14:paraId="735E223F" w14:textId="77777777">
      <w:pPr>
        <w:spacing w:line="276" w:lineRule="auto"/>
        <w:rPr>
          <w:rFonts w:ascii="Overpass" w:hAnsi="Overpass" w:cs="Arial"/>
        </w:rPr>
      </w:pPr>
    </w:p>
    <w:p w:rsidRPr="00A85190" w:rsidR="00B450CA" w:rsidP="00422B33" w:rsidRDefault="00B450CA" w14:paraId="17606580" w14:textId="24CFCA19">
      <w:pPr>
        <w:pStyle w:val="Kop2"/>
        <w:spacing w:line="276" w:lineRule="auto"/>
        <w:rPr>
          <w:rFonts w:ascii="Overpass" w:hAnsi="Overpass" w:cs="Arial"/>
          <w:i/>
        </w:rPr>
      </w:pPr>
      <w:bookmarkStart w:name="_Toc146184946" w:id="55"/>
      <w:bookmarkStart w:name="_Toc152151285" w:id="56"/>
      <w:bookmarkStart w:name="_Toc152165985" w:id="57"/>
      <w:bookmarkStart w:name="_Toc176444020" w:id="58"/>
      <w:r w:rsidRPr="00A85190">
        <w:rPr>
          <w:rFonts w:ascii="Overpass" w:hAnsi="Overpass" w:cs="Arial"/>
        </w:rPr>
        <w:t>Tarieven en overige kosten</w:t>
      </w:r>
      <w:bookmarkEnd w:id="55"/>
      <w:bookmarkEnd w:id="56"/>
      <w:bookmarkEnd w:id="57"/>
      <w:bookmarkEnd w:id="58"/>
    </w:p>
    <w:p w:rsidRPr="00A85190" w:rsidR="00B450CA" w:rsidP="00422B33" w:rsidRDefault="00B450CA" w14:paraId="6BF6845F" w14:textId="2589A172">
      <w:pPr>
        <w:pStyle w:val="Kop3"/>
        <w:spacing w:line="276" w:lineRule="auto"/>
        <w:rPr>
          <w:rFonts w:ascii="Overpass" w:hAnsi="Overpass" w:cs="Arial"/>
          <w:i/>
        </w:rPr>
      </w:pPr>
      <w:bookmarkStart w:name="_Toc152150366" w:id="59"/>
      <w:r w:rsidRPr="00A85190">
        <w:rPr>
          <w:rFonts w:ascii="Overpass" w:hAnsi="Overpass" w:cs="Arial"/>
        </w:rPr>
        <w:t xml:space="preserve">De Opdrachtnemer verricht de dienst tegen de </w:t>
      </w:r>
      <w:r w:rsidRPr="00C70BA9">
        <w:rPr>
          <w:rFonts w:ascii="Overpass" w:hAnsi="Overpass" w:cs="Arial"/>
        </w:rPr>
        <w:t>tarieven</w:t>
      </w:r>
      <w:r w:rsidRPr="00A85190">
        <w:rPr>
          <w:rFonts w:ascii="Overpass" w:hAnsi="Overpass" w:cs="Arial"/>
        </w:rPr>
        <w:t xml:space="preserve"> zoals opgenomen in de Inschrijving. De prijs/prijzen/tarieven zijn vast tot </w:t>
      </w:r>
      <w:r w:rsidR="00C70BA9">
        <w:rPr>
          <w:rFonts w:ascii="Overpass" w:hAnsi="Overpass" w:cs="Arial"/>
        </w:rPr>
        <w:t>01-01-2027</w:t>
      </w:r>
      <w:r w:rsidRPr="00A85190">
        <w:rPr>
          <w:rFonts w:ascii="Overpass" w:hAnsi="Overpass" w:cs="Arial"/>
        </w:rPr>
        <w:t>.</w:t>
      </w:r>
      <w:bookmarkEnd w:id="59"/>
    </w:p>
    <w:p w:rsidRPr="00A85190" w:rsidR="00661E21" w:rsidP="00422B33" w:rsidRDefault="00B450CA" w14:paraId="3AF1F94A" w14:textId="3F446174">
      <w:pPr>
        <w:pStyle w:val="Kop3"/>
        <w:spacing w:line="276" w:lineRule="auto"/>
        <w:rPr>
          <w:rFonts w:ascii="Overpass" w:hAnsi="Overpass" w:cs="Arial"/>
        </w:rPr>
      </w:pPr>
      <w:bookmarkStart w:name="_Toc152150367" w:id="60"/>
      <w:r w:rsidRPr="00A85190">
        <w:rPr>
          <w:rFonts w:ascii="Overpass" w:hAnsi="Overpass" w:cs="Arial"/>
        </w:rPr>
        <w:t>Als Opdrachtgever hierom verzoekt verstrekt de Opdrachtnemer een gespecificeerde begroting van de totaalsom van de voor rekening van Opdrachtgever komende bedragen.</w:t>
      </w:r>
      <w:bookmarkEnd w:id="60"/>
      <w:r w:rsidRPr="00A85190">
        <w:rPr>
          <w:rFonts w:ascii="Overpass" w:hAnsi="Overpass" w:cs="Arial"/>
        </w:rPr>
        <w:t xml:space="preserve"> </w:t>
      </w:r>
      <w:bookmarkStart w:name="_Hlk115697814" w:id="61"/>
    </w:p>
    <w:p w:rsidRPr="00A85190" w:rsidR="00B450CA" w:rsidP="00422B33" w:rsidRDefault="00B450CA" w14:paraId="13A9FAFF" w14:textId="3351C099">
      <w:pPr>
        <w:pStyle w:val="Kop3"/>
        <w:spacing w:line="276" w:lineRule="auto"/>
        <w:rPr>
          <w:rFonts w:ascii="Overpass" w:hAnsi="Overpass" w:cs="Arial"/>
          <w:i/>
        </w:rPr>
      </w:pPr>
      <w:bookmarkStart w:name="_Toc152150368" w:id="62"/>
      <w:r w:rsidRPr="00A85190">
        <w:rPr>
          <w:rFonts w:ascii="Overpass" w:hAnsi="Overpass" w:cs="Arial"/>
        </w:rPr>
        <w:t xml:space="preserve">De </w:t>
      </w:r>
      <w:r w:rsidRPr="00C70BA9">
        <w:rPr>
          <w:rFonts w:ascii="Overpass" w:hAnsi="Overpass" w:cs="Arial"/>
        </w:rPr>
        <w:t>tarieven</w:t>
      </w:r>
      <w:r w:rsidRPr="00A85190">
        <w:rPr>
          <w:rFonts w:ascii="Overpass" w:hAnsi="Overpass" w:cs="Arial"/>
        </w:rPr>
        <w:t xml:space="preserve"> mogen jaarlijks worden geïndexeerd, voor het eerst per </w:t>
      </w:r>
      <w:bookmarkEnd w:id="62"/>
      <w:r w:rsidR="00C70BA9">
        <w:rPr>
          <w:rFonts w:ascii="Overpass" w:hAnsi="Overpass" w:cs="Arial"/>
        </w:rPr>
        <w:t>01-01-2027</w:t>
      </w:r>
    </w:p>
    <w:p w:rsidRPr="00A85190" w:rsidR="00B450CA" w:rsidP="00422B33" w:rsidRDefault="00B450CA" w14:paraId="44C2C16D" w14:textId="08961B69">
      <w:pPr>
        <w:pStyle w:val="Kop3"/>
        <w:spacing w:line="276" w:lineRule="auto"/>
        <w:rPr>
          <w:rFonts w:ascii="Overpass" w:hAnsi="Overpass" w:cs="Arial"/>
          <w:i/>
        </w:rPr>
      </w:pPr>
      <w:bookmarkStart w:name="_Toc152150369" w:id="63"/>
      <w:r w:rsidRPr="00A85190">
        <w:rPr>
          <w:rFonts w:ascii="Overpass" w:hAnsi="Overpass" w:cs="Arial"/>
        </w:rPr>
        <w:t xml:space="preserve">Het voorstel voor verhoging dient, schriftelijk en onderbouwd, uiterlijk voor </w:t>
      </w:r>
      <w:r w:rsidR="00C70BA9">
        <w:rPr>
          <w:rFonts w:ascii="Overpass" w:hAnsi="Overpass" w:cs="Arial"/>
        </w:rPr>
        <w:t>drie (3)</w:t>
      </w:r>
      <w:r w:rsidRPr="00A85190">
        <w:rPr>
          <w:rFonts w:ascii="Overpass" w:hAnsi="Overpass" w:cs="Arial"/>
        </w:rPr>
        <w:t xml:space="preserve"> voor de ingangsdatum te worden ingediend bij Opdrachtgever. Opdrachtgever moet toestemming geven voor het doorvoeren van de aangepaste tarieven.</w:t>
      </w:r>
      <w:bookmarkEnd w:id="63"/>
      <w:r w:rsidRPr="00A85190">
        <w:rPr>
          <w:rFonts w:ascii="Overpass" w:hAnsi="Overpass" w:cs="Arial"/>
        </w:rPr>
        <w:t xml:space="preserve"> </w:t>
      </w:r>
    </w:p>
    <w:p w:rsidRPr="00B75AE6" w:rsidR="00B75AE6" w:rsidP="00B75AE6" w:rsidRDefault="00B75AE6" w14:paraId="770FEF41" w14:textId="77777777">
      <w:pPr>
        <w:pStyle w:val="Kop3"/>
        <w:rPr>
          <w:rFonts w:ascii="Overpass" w:hAnsi="Overpass" w:cs="Arial"/>
        </w:rPr>
      </w:pPr>
      <w:bookmarkStart w:name="_Toc152150371" w:id="64"/>
      <w:r w:rsidRPr="00B75AE6">
        <w:rPr>
          <w:rFonts w:ascii="Overpass" w:hAnsi="Overpass" w:cs="Arial"/>
        </w:rPr>
        <w:t xml:space="preserve">Indexatie gaat op basis van Dienstenprijsindex (DPI) met 2021 = 100. Het indexcijfer van het eerste kwartaal van het betreffende jaar dient als peildatum. </w:t>
      </w:r>
    </w:p>
    <w:p w:rsidRPr="00A85190" w:rsidR="00B450CA" w:rsidP="00422B33" w:rsidRDefault="00B450CA" w14:paraId="58EF8D02" w14:textId="77777777">
      <w:pPr>
        <w:pStyle w:val="Kop3"/>
        <w:spacing w:line="276" w:lineRule="auto"/>
        <w:rPr>
          <w:rFonts w:ascii="Overpass" w:hAnsi="Overpass" w:cs="Arial"/>
          <w:i/>
        </w:rPr>
      </w:pPr>
      <w:r w:rsidRPr="00A85190">
        <w:rPr>
          <w:rFonts w:ascii="Overpass" w:hAnsi="Overpass" w:cs="Arial"/>
        </w:rPr>
        <w:t>Indexatie wordt berekend over de tarieven van het lopende jaar.</w:t>
      </w:r>
      <w:bookmarkEnd w:id="61"/>
      <w:bookmarkEnd w:id="64"/>
    </w:p>
    <w:p w:rsidRPr="00A85190" w:rsidR="00B450CA" w:rsidP="00422B33" w:rsidRDefault="00B450CA" w14:paraId="74C92B52" w14:textId="08D40174">
      <w:pPr>
        <w:pStyle w:val="Kop3"/>
        <w:spacing w:line="276" w:lineRule="auto"/>
        <w:rPr>
          <w:rFonts w:ascii="Overpass" w:hAnsi="Overpass" w:cs="Arial"/>
        </w:rPr>
      </w:pPr>
      <w:bookmarkStart w:name="_Toc152150372" w:id="65"/>
      <w:r w:rsidRPr="00A85190">
        <w:rPr>
          <w:rFonts w:ascii="Overpass" w:hAnsi="Overpass" w:cs="Arial"/>
        </w:rPr>
        <w:t xml:space="preserve">De door Opdrachtnemer opgenomen tarieven zijn All-in tarieven, incl. reis- en transportkosten en alle eventuele andere kosten (zoals, maar niet uitsluitend, administratieve- en bureaukosten). De reis- en transporturen komen </w:t>
      </w:r>
      <w:r w:rsidR="008801F0">
        <w:rPr>
          <w:rFonts w:ascii="Overpass" w:hAnsi="Overpass" w:cs="Arial"/>
        </w:rPr>
        <w:t>niet</w:t>
      </w:r>
      <w:r w:rsidRPr="00A85190">
        <w:rPr>
          <w:rFonts w:ascii="Overpass" w:hAnsi="Overpass" w:cs="Arial"/>
        </w:rPr>
        <w:t xml:space="preserve"> in aanmerking voor aparte vergoeding. De te factureren werkzaamheden gaan in vanaf het moment dat de werkzaamheden feitelijk zijn begonnen. De tarieven zijn exclusief BTW.</w:t>
      </w:r>
      <w:bookmarkEnd w:id="65"/>
    </w:p>
    <w:p w:rsidRPr="00A85190" w:rsidR="00037EB9" w:rsidP="00422B33" w:rsidRDefault="00037EB9" w14:paraId="2F9CC229" w14:textId="77777777">
      <w:pPr>
        <w:spacing w:line="276" w:lineRule="auto"/>
        <w:rPr>
          <w:rFonts w:ascii="Overpass" w:hAnsi="Overpass" w:cs="Arial"/>
          <w:lang w:val="nl-NL"/>
        </w:rPr>
      </w:pPr>
    </w:p>
    <w:p w:rsidRPr="00A85190" w:rsidR="00B450CA" w:rsidP="00422B33" w:rsidRDefault="00B450CA" w14:paraId="4AB64ADC" w14:textId="760B2678">
      <w:pPr>
        <w:pStyle w:val="Kop2"/>
        <w:spacing w:line="276" w:lineRule="auto"/>
        <w:rPr>
          <w:rFonts w:ascii="Overpass" w:hAnsi="Overpass" w:cs="Arial"/>
        </w:rPr>
      </w:pPr>
      <w:bookmarkStart w:name="_Toc146184947" w:id="66"/>
      <w:bookmarkStart w:name="_Toc152151286" w:id="67"/>
      <w:bookmarkStart w:name="_Toc152165986" w:id="68"/>
      <w:bookmarkStart w:name="_Toc176444021" w:id="69"/>
      <w:r w:rsidRPr="00A85190">
        <w:rPr>
          <w:rFonts w:ascii="Overpass" w:hAnsi="Overpass" w:cs="Arial"/>
        </w:rPr>
        <w:t>Verantwoording, facturering en betaling</w:t>
      </w:r>
      <w:bookmarkEnd w:id="66"/>
      <w:bookmarkEnd w:id="67"/>
      <w:bookmarkEnd w:id="68"/>
      <w:bookmarkEnd w:id="69"/>
    </w:p>
    <w:p w:rsidRPr="00A85190" w:rsidR="00B450CA" w:rsidP="00422B33" w:rsidRDefault="00B450CA" w14:paraId="5101378F" w14:textId="77777777">
      <w:pPr>
        <w:pStyle w:val="Kop3"/>
        <w:spacing w:line="276" w:lineRule="auto"/>
        <w:rPr>
          <w:rFonts w:ascii="Overpass" w:hAnsi="Overpass" w:cs="Arial"/>
        </w:rPr>
      </w:pPr>
      <w:bookmarkStart w:name="_Toc152150373" w:id="70"/>
      <w:r w:rsidRPr="00A85190">
        <w:rPr>
          <w:rFonts w:ascii="Overpass" w:hAnsi="Overpass" w:cs="Arial"/>
        </w:rPr>
        <w:t>De specificatie van de door Opdrachtnemer daadwerkelijke verrichte werkzaamheden dienen te worden onderbouwd en te zijn geaccordeerd. De specificatie dient per activiteit aan te geven hoeveel uren en materialen hiermee gemoeid zijn. De verschillende activiteiten dienen te worden verzameld in één verzamelfactuur.</w:t>
      </w:r>
      <w:bookmarkEnd w:id="70"/>
    </w:p>
    <w:p w:rsidRPr="00A85190" w:rsidR="00B450CA" w:rsidP="00422B33" w:rsidRDefault="00B450CA" w14:paraId="19DF9255" w14:textId="77777777">
      <w:pPr>
        <w:pStyle w:val="Kop3"/>
        <w:spacing w:line="276" w:lineRule="auto"/>
        <w:rPr>
          <w:rFonts w:ascii="Overpass" w:hAnsi="Overpass" w:cs="Arial"/>
        </w:rPr>
      </w:pPr>
      <w:bookmarkStart w:name="_Toc152150374" w:id="71"/>
      <w:r w:rsidRPr="00A85190">
        <w:rPr>
          <w:rFonts w:ascii="Overpass" w:hAnsi="Overpass" w:cs="Arial"/>
        </w:rPr>
        <w:t>Met betrekking tot facturering geldt bij aanvang van de Overeenkomst:</w:t>
      </w:r>
      <w:bookmarkEnd w:id="71"/>
    </w:p>
    <w:p w:rsidRPr="00A85190" w:rsidR="00B450CA" w:rsidP="00422B33" w:rsidRDefault="00B450CA" w14:paraId="10C24461" w14:textId="5A979374">
      <w:pPr>
        <w:pStyle w:val="Lijstalinea"/>
        <w:numPr>
          <w:ilvl w:val="0"/>
          <w:numId w:val="23"/>
        </w:numPr>
        <w:spacing w:line="276" w:lineRule="auto"/>
        <w:rPr>
          <w:rFonts w:ascii="Overpass" w:hAnsi="Overpass" w:cs="Arial"/>
        </w:rPr>
      </w:pPr>
      <w:bookmarkStart w:name="_Toc152150375" w:id="72"/>
      <w:r w:rsidRPr="0023748D">
        <w:rPr>
          <w:rFonts w:ascii="Overpass" w:hAnsi="Overpass" w:cs="Arial"/>
        </w:rPr>
        <w:t>per  maand</w:t>
      </w:r>
      <w:r w:rsidRPr="00A85190">
        <w:rPr>
          <w:rFonts w:ascii="Overpass" w:hAnsi="Overpass" w:cs="Arial"/>
        </w:rPr>
        <w:t xml:space="preserve"> kan, na goedkeuring/acceptatie , achteraf worden gefactureerd;</w:t>
      </w:r>
      <w:bookmarkEnd w:id="72"/>
    </w:p>
    <w:p w:rsidRPr="00A85190" w:rsidR="00B450CA" w:rsidP="00422B33" w:rsidRDefault="00B450CA" w14:paraId="7A2EE69F" w14:textId="77777777">
      <w:pPr>
        <w:pStyle w:val="Lijstalinea"/>
        <w:numPr>
          <w:ilvl w:val="0"/>
          <w:numId w:val="23"/>
        </w:numPr>
        <w:spacing w:line="276" w:lineRule="auto"/>
        <w:rPr>
          <w:rFonts w:ascii="Overpass" w:hAnsi="Overpass" w:cs="Arial"/>
        </w:rPr>
      </w:pPr>
      <w:bookmarkStart w:name="_Toc152150376" w:id="73"/>
      <w:r w:rsidRPr="00A85190">
        <w:rPr>
          <w:rFonts w:ascii="Overpass" w:hAnsi="Overpass" w:cs="Arial"/>
        </w:rPr>
        <w:t>facturering kan plaatsvinden na oplevering en acceptatie van (deel)producten;</w:t>
      </w:r>
      <w:bookmarkEnd w:id="73"/>
    </w:p>
    <w:p w:rsidRPr="00A85190" w:rsidR="00B450CA" w:rsidP="00422B33" w:rsidRDefault="00B450CA" w14:paraId="0B34FB74" w14:textId="14AADEB8">
      <w:pPr>
        <w:pStyle w:val="Lijstalinea"/>
        <w:numPr>
          <w:ilvl w:val="0"/>
          <w:numId w:val="23"/>
        </w:numPr>
        <w:spacing w:line="276" w:lineRule="auto"/>
        <w:rPr>
          <w:rFonts w:ascii="Overpass" w:hAnsi="Overpass" w:cs="Arial"/>
        </w:rPr>
      </w:pPr>
      <w:bookmarkStart w:name="_Toc152150377" w:id="74"/>
      <w:r w:rsidRPr="00A85190">
        <w:rPr>
          <w:rFonts w:ascii="Overpass" w:hAnsi="Overpass" w:cs="Arial"/>
        </w:rPr>
        <w:t>de factuur dient u te adresseren aan:</w:t>
      </w:r>
      <w:bookmarkEnd w:id="74"/>
    </w:p>
    <w:p w:rsidRPr="00A85190" w:rsidR="00B450CA" w:rsidP="00422B33" w:rsidRDefault="00B450CA" w14:paraId="0A9F3F4D" w14:textId="77777777">
      <w:pPr>
        <w:tabs>
          <w:tab w:val="clear" w:pos="0"/>
        </w:tabs>
        <w:spacing w:line="276" w:lineRule="auto"/>
        <w:ind w:left="644" w:hanging="294"/>
        <w:rPr>
          <w:rFonts w:ascii="Overpass" w:hAnsi="Overpass" w:cs="Arial"/>
        </w:rPr>
      </w:pPr>
    </w:p>
    <w:p w:rsidRPr="00A85190" w:rsidR="00B450CA" w:rsidP="00422B33" w:rsidRDefault="00B450CA" w14:paraId="74E4B4B0" w14:textId="77777777">
      <w:pPr>
        <w:spacing w:line="276" w:lineRule="auto"/>
        <w:ind w:left="1267" w:hanging="416"/>
        <w:rPr>
          <w:rFonts w:ascii="Overpass" w:hAnsi="Overpass" w:cs="Arial"/>
        </w:rPr>
      </w:pPr>
      <w:r w:rsidRPr="00A85190">
        <w:rPr>
          <w:rFonts w:ascii="Overpass" w:hAnsi="Overpass" w:cs="Arial"/>
        </w:rPr>
        <w:t>Gemeente Zwolle</w:t>
      </w:r>
    </w:p>
    <w:p w:rsidRPr="00A85190" w:rsidR="00B450CA" w:rsidP="00422B33" w:rsidRDefault="00B450CA" w14:paraId="04F4C44B" w14:textId="77777777">
      <w:pPr>
        <w:spacing w:line="276" w:lineRule="auto"/>
        <w:ind w:left="1267" w:hanging="416"/>
        <w:rPr>
          <w:rFonts w:ascii="Overpass" w:hAnsi="Overpass" w:cs="Arial"/>
        </w:rPr>
      </w:pPr>
      <w:r w:rsidRPr="00A85190">
        <w:rPr>
          <w:rFonts w:ascii="Overpass" w:hAnsi="Overpass" w:cs="Arial"/>
        </w:rPr>
        <w:t>tbv. FA</w:t>
      </w:r>
    </w:p>
    <w:p w:rsidRPr="00A85190" w:rsidR="00B450CA" w:rsidP="00422B33" w:rsidRDefault="00B450CA" w14:paraId="3D1B2A91" w14:textId="11134AAF">
      <w:pPr>
        <w:spacing w:line="276" w:lineRule="auto"/>
        <w:ind w:left="1267" w:hanging="416"/>
        <w:rPr>
          <w:rFonts w:ascii="Overpass" w:hAnsi="Overpass" w:cs="Arial"/>
        </w:rPr>
      </w:pPr>
      <w:r w:rsidRPr="00A85190">
        <w:rPr>
          <w:rFonts w:ascii="Overpass" w:hAnsi="Overpass" w:cs="Arial"/>
        </w:rPr>
        <w:t>Postbus10007</w:t>
      </w:r>
    </w:p>
    <w:p w:rsidRPr="00A85190" w:rsidR="00B450CA" w:rsidP="00422B33" w:rsidRDefault="00B450CA" w14:paraId="563CD4CA" w14:textId="77777777">
      <w:pPr>
        <w:spacing w:line="276" w:lineRule="auto"/>
        <w:ind w:left="1267" w:hanging="416"/>
        <w:rPr>
          <w:rFonts w:ascii="Overpass" w:hAnsi="Overpass" w:cs="Arial"/>
        </w:rPr>
      </w:pPr>
      <w:r w:rsidRPr="00A85190">
        <w:rPr>
          <w:rFonts w:ascii="Overpass" w:hAnsi="Overpass" w:cs="Arial"/>
        </w:rPr>
        <w:t>8000 GA Zwolle</w:t>
      </w:r>
    </w:p>
    <w:p w:rsidRPr="00A85190" w:rsidR="00B450CA" w:rsidP="00422B33" w:rsidRDefault="00B450CA" w14:paraId="76BC3A99" w14:textId="77777777">
      <w:pPr>
        <w:spacing w:line="276" w:lineRule="auto"/>
        <w:ind w:left="1267" w:hanging="274"/>
        <w:rPr>
          <w:rFonts w:ascii="Overpass" w:hAnsi="Overpass" w:cs="Arial"/>
          <w:szCs w:val="22"/>
        </w:rPr>
      </w:pPr>
      <w:r w:rsidRPr="00A85190">
        <w:rPr>
          <w:rFonts w:ascii="Overpass" w:hAnsi="Overpass" w:cs="Arial"/>
          <w:szCs w:val="22"/>
        </w:rPr>
        <w:t xml:space="preserve">U dient de factuur digitaal (in PDF formaat) te verzenden aan: </w:t>
      </w:r>
      <w:hyperlink w:history="1" r:id="rId15">
        <w:r w:rsidRPr="00A85190">
          <w:rPr>
            <w:rStyle w:val="Hyperlink"/>
            <w:rFonts w:ascii="Overpass" w:hAnsi="Overpass" w:cs="Arial"/>
            <w:szCs w:val="22"/>
          </w:rPr>
          <w:t>fa@zwolle.nl</w:t>
        </w:r>
      </w:hyperlink>
      <w:r w:rsidRPr="00A85190">
        <w:rPr>
          <w:rFonts w:ascii="Overpass" w:hAnsi="Overpass" w:cs="Arial"/>
          <w:szCs w:val="22"/>
        </w:rPr>
        <w:t xml:space="preserve"> </w:t>
      </w:r>
    </w:p>
    <w:p w:rsidRPr="00A85190" w:rsidR="00B450CA" w:rsidP="00422B33" w:rsidRDefault="00B450CA" w14:paraId="2E20EB08" w14:textId="77777777">
      <w:pPr>
        <w:spacing w:line="276" w:lineRule="auto"/>
        <w:ind w:left="1267" w:hanging="274"/>
        <w:rPr>
          <w:rFonts w:ascii="Overpass" w:hAnsi="Overpass" w:cs="Arial"/>
          <w:szCs w:val="22"/>
        </w:rPr>
      </w:pPr>
      <w:r w:rsidRPr="00A85190">
        <w:rPr>
          <w:rFonts w:ascii="Overpass" w:hAnsi="Overpass" w:cs="Arial"/>
          <w:szCs w:val="22"/>
        </w:rPr>
        <w:t>Op de facturen dient u de volgende kenmerken op te nemen:</w:t>
      </w:r>
    </w:p>
    <w:p w:rsidRPr="00A85190" w:rsidR="00B450CA" w:rsidP="00422B33" w:rsidRDefault="00B450CA" w14:paraId="5C60F2B7" w14:textId="77777777">
      <w:pPr>
        <w:spacing w:line="276" w:lineRule="auto"/>
        <w:ind w:left="1267" w:hanging="274"/>
        <w:rPr>
          <w:rFonts w:ascii="Overpass" w:hAnsi="Overpass" w:cs="Arial"/>
          <w:szCs w:val="22"/>
        </w:rPr>
      </w:pPr>
      <w:r w:rsidRPr="00A85190">
        <w:rPr>
          <w:rFonts w:ascii="Overpass" w:hAnsi="Overpass" w:cs="Arial"/>
          <w:szCs w:val="22"/>
        </w:rPr>
        <w:t xml:space="preserve">inkoopnummer </w:t>
      </w:r>
      <w:r w:rsidRPr="00A85190">
        <w:rPr>
          <w:rFonts w:ascii="Overpass" w:hAnsi="Overpass" w:cs="Arial"/>
          <w:szCs w:val="22"/>
          <w:highlight w:val="yellow"/>
        </w:rPr>
        <w:t>……….</w:t>
      </w:r>
    </w:p>
    <w:p w:rsidR="00ED249E" w:rsidP="00ED249E" w:rsidRDefault="00ED249E" w14:paraId="04AF9427" w14:textId="77777777">
      <w:pPr>
        <w:spacing w:line="276" w:lineRule="auto"/>
        <w:ind w:left="1267" w:hanging="274"/>
        <w:rPr>
          <w:rFonts w:ascii="Overpass" w:hAnsi="Overpass" w:cs="Arial"/>
          <w:szCs w:val="22"/>
        </w:rPr>
      </w:pPr>
      <w:r w:rsidRPr="00A85190">
        <w:rPr>
          <w:rFonts w:ascii="Overpass" w:hAnsi="Overpass" w:cs="Arial"/>
          <w:szCs w:val="22"/>
        </w:rPr>
        <w:t xml:space="preserve">naam contactpersoon </w:t>
      </w:r>
      <w:r w:rsidRPr="00A85190">
        <w:rPr>
          <w:rFonts w:ascii="Overpass" w:hAnsi="Overpass" w:cs="Arial"/>
          <w:szCs w:val="22"/>
          <w:highlight w:val="yellow"/>
        </w:rPr>
        <w:t>…….</w:t>
      </w:r>
      <w:r w:rsidRPr="00A85190">
        <w:rPr>
          <w:rFonts w:ascii="Overpass" w:hAnsi="Overpass" w:cs="Arial"/>
          <w:szCs w:val="22"/>
        </w:rPr>
        <w:t xml:space="preserve"> </w:t>
      </w:r>
    </w:p>
    <w:p w:rsidR="00ED249E" w:rsidP="00422B33" w:rsidRDefault="00ED249E" w14:paraId="6A9BF080" w14:textId="7B66521C">
      <w:pPr>
        <w:spacing w:line="276" w:lineRule="auto"/>
        <w:ind w:left="1267" w:hanging="274"/>
        <w:rPr>
          <w:rFonts w:ascii="Overpass" w:hAnsi="Overpass" w:cs="Arial"/>
          <w:szCs w:val="22"/>
        </w:rPr>
      </w:pPr>
      <w:r w:rsidRPr="00ED249E">
        <w:rPr>
          <w:rFonts w:ascii="Overpass" w:hAnsi="Overpass" w:cs="Arial"/>
          <w:szCs w:val="22"/>
        </w:rPr>
        <w:t>De gemaakte kosten door SSC Ons (apart gespecificeerd)</w:t>
      </w:r>
    </w:p>
    <w:p w:rsidRPr="00A85190" w:rsidR="00B450CA" w:rsidP="00422B33" w:rsidRDefault="00B450CA" w14:paraId="3D3415D7" w14:textId="77777777">
      <w:pPr>
        <w:pStyle w:val="Kop3"/>
        <w:spacing w:line="276" w:lineRule="auto"/>
        <w:rPr>
          <w:rFonts w:ascii="Overpass" w:hAnsi="Overpass" w:cs="Arial"/>
        </w:rPr>
      </w:pPr>
      <w:bookmarkStart w:name="_Toc152150378" w:id="75"/>
      <w:r w:rsidRPr="00A85190">
        <w:rPr>
          <w:rFonts w:ascii="Overpass" w:hAnsi="Overpass" w:cs="Arial"/>
        </w:rPr>
        <w:t>Opdrachtgever zal de door hem op basis van deze Overeenkomst verschuldigde bedragen binnen maximaal 30 dagen na ontvangst en goedkeuring van de betreffende factuur aan Opdrachtnemer betalen.</w:t>
      </w:r>
      <w:bookmarkEnd w:id="75"/>
    </w:p>
    <w:p w:rsidRPr="00A85190" w:rsidR="00B450CA" w:rsidP="00422B33" w:rsidRDefault="00B450CA" w14:paraId="1236A097" w14:textId="77777777">
      <w:pPr>
        <w:pStyle w:val="Kop1"/>
        <w:spacing w:line="276" w:lineRule="auto"/>
        <w:rPr>
          <w:rFonts w:ascii="Overpass" w:hAnsi="Overpass" w:cs="Arial"/>
        </w:rPr>
      </w:pPr>
      <w:bookmarkStart w:name="_Toc146184948" w:id="76"/>
      <w:bookmarkStart w:name="_Toc152150379" w:id="77"/>
      <w:bookmarkStart w:name="_Toc152151287" w:id="78"/>
      <w:bookmarkStart w:name="_Toc152165987" w:id="79"/>
      <w:bookmarkStart w:name="_Toc176444022" w:id="80"/>
      <w:r w:rsidRPr="00A85190">
        <w:rPr>
          <w:rFonts w:ascii="Overpass" w:hAnsi="Overpass" w:cs="Arial"/>
        </w:rPr>
        <w:t>Overige bepalingen</w:t>
      </w:r>
      <w:bookmarkEnd w:id="76"/>
      <w:bookmarkEnd w:id="77"/>
      <w:bookmarkEnd w:id="78"/>
      <w:bookmarkEnd w:id="79"/>
      <w:bookmarkEnd w:id="80"/>
    </w:p>
    <w:p w:rsidRPr="00A85190" w:rsidR="00593699" w:rsidP="00422B33" w:rsidRDefault="00593699" w14:paraId="27541124" w14:textId="77777777">
      <w:pPr>
        <w:spacing w:line="276" w:lineRule="auto"/>
        <w:rPr>
          <w:rFonts w:ascii="Overpass" w:hAnsi="Overpass" w:cs="Arial"/>
        </w:rPr>
      </w:pPr>
    </w:p>
    <w:p w:rsidRPr="00A85190" w:rsidR="00C80BB7" w:rsidP="00422B33" w:rsidRDefault="00B450CA" w14:paraId="49614421" w14:textId="77777777">
      <w:pPr>
        <w:pStyle w:val="Kop2"/>
        <w:spacing w:line="276" w:lineRule="auto"/>
        <w:rPr>
          <w:rFonts w:ascii="Overpass" w:hAnsi="Overpass" w:cs="Arial"/>
        </w:rPr>
      </w:pPr>
      <w:bookmarkStart w:name="_Toc146184949" w:id="81"/>
      <w:bookmarkStart w:name="_Toc152151288" w:id="82"/>
      <w:bookmarkStart w:name="_Toc152165988" w:id="83"/>
      <w:bookmarkStart w:name="_Toc176444023" w:id="84"/>
      <w:r w:rsidRPr="00A85190">
        <w:rPr>
          <w:rFonts w:ascii="Overpass" w:hAnsi="Overpass" w:cs="Arial"/>
        </w:rPr>
        <w:t>Niet toerekenbare tekortkoming</w:t>
      </w:r>
      <w:bookmarkEnd w:id="81"/>
      <w:bookmarkEnd w:id="82"/>
      <w:bookmarkEnd w:id="83"/>
      <w:bookmarkEnd w:id="84"/>
      <w:r w:rsidRPr="00A85190">
        <w:rPr>
          <w:rFonts w:ascii="Overpass" w:hAnsi="Overpass" w:cs="Arial"/>
        </w:rPr>
        <w:t xml:space="preserve"> </w:t>
      </w:r>
    </w:p>
    <w:p w:rsidRPr="00A85190" w:rsidR="00C80BB7" w:rsidP="00422B33" w:rsidRDefault="00B450CA" w14:paraId="208A1CD6" w14:textId="77777777">
      <w:pPr>
        <w:pStyle w:val="Kop3"/>
        <w:spacing w:line="276" w:lineRule="auto"/>
        <w:rPr>
          <w:rFonts w:ascii="Overpass" w:hAnsi="Overpass" w:cs="Arial"/>
          <w:sz w:val="19"/>
        </w:rPr>
      </w:pPr>
      <w:bookmarkStart w:name="_Toc152150380" w:id="85"/>
      <w:r w:rsidRPr="00A85190">
        <w:rPr>
          <w:rFonts w:ascii="Overpass" w:hAnsi="Overpass" w:cs="Arial"/>
        </w:rPr>
        <w:t xml:space="preserve">De Opdrachtnemer kan zich jegens de Opdrachtgever enkel op overmacht beroepen, indien hij de Opdrachtgever zo spoedig mogelijk, onder overlegging van de bewijsstukken, schriftelijk van het beroep op </w:t>
      </w:r>
      <w:r w:rsidRPr="00A85190">
        <w:rPr>
          <w:rFonts w:ascii="Overpass" w:hAnsi="Overpass" w:cs="Arial"/>
        </w:rPr>
        <w:t>overmacht in kennis stelt. De Opdrachtgever beoordeelt de bewijsstukken met inachtneming van redelijkheid en billijkheid, en stelt vast of er sprake is van overmacht.</w:t>
      </w:r>
      <w:bookmarkEnd w:id="85"/>
    </w:p>
    <w:p w:rsidRPr="00A85190" w:rsidR="00C80BB7" w:rsidP="00422B33" w:rsidRDefault="00B450CA" w14:paraId="6C67AC61" w14:textId="77777777">
      <w:pPr>
        <w:pStyle w:val="Kop3"/>
        <w:spacing w:line="276" w:lineRule="auto"/>
        <w:rPr>
          <w:rFonts w:ascii="Overpass" w:hAnsi="Overpass" w:cs="Arial"/>
          <w:sz w:val="19"/>
        </w:rPr>
      </w:pPr>
      <w:bookmarkStart w:name="_Toc152150381" w:id="86"/>
      <w:r w:rsidRPr="00A85190">
        <w:rPr>
          <w:rFonts w:ascii="Overpass" w:hAnsi="Overpass" w:cs="Arial"/>
          <w:szCs w:val="18"/>
        </w:rPr>
        <w:t>Indien de Opdrachtnemer ten gevolge van overmacht zijn verplichtingen op grond van de Overeenkomst niet kan nakomen, heeft de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 termijn van 30 dagen gerekend vanaf de datum waarop de omstandigheid die de overmacht oplevert gemeld is.</w:t>
      </w:r>
      <w:bookmarkEnd w:id="86"/>
    </w:p>
    <w:p w:rsidRPr="00A85190" w:rsidR="00B450CA" w:rsidP="00422B33" w:rsidRDefault="00B450CA" w14:paraId="696D3C09" w14:textId="68144353">
      <w:pPr>
        <w:pStyle w:val="Kop3"/>
        <w:spacing w:line="276" w:lineRule="auto"/>
        <w:rPr>
          <w:rFonts w:ascii="Overpass" w:hAnsi="Overpass" w:cs="Arial"/>
          <w:color w:val="000000"/>
          <w:szCs w:val="18"/>
        </w:rPr>
      </w:pPr>
      <w:bookmarkStart w:name="_Toc152150382" w:id="87"/>
      <w:r w:rsidRPr="00A85190">
        <w:rPr>
          <w:rFonts w:ascii="Overpass" w:hAnsi="Overpass" w:cs="Arial"/>
          <w:color w:val="000000"/>
          <w:szCs w:val="18"/>
        </w:rPr>
        <w:t>In aanvulling op het bepaalde in artikel 8, eerste lid AIV 2022 wordt onder overmacht in ieder geval niet verstaan: voorspelde c.q. verwachte stakingen, ziekte van personeel (m.u.v. pandemie), grondstoffentekort, transportproblemen, niet-nakoming van de verplichtingen door ingeschakelde derden, storingen in de productie dan wel solvabiliteitsproblemen.</w:t>
      </w:r>
      <w:bookmarkEnd w:id="87"/>
    </w:p>
    <w:p w:rsidRPr="00A85190" w:rsidR="00C80BB7" w:rsidP="00422B33" w:rsidRDefault="00C80BB7" w14:paraId="5D6D0B73" w14:textId="77777777">
      <w:pPr>
        <w:pStyle w:val="Plattetekst"/>
        <w:spacing w:line="276" w:lineRule="auto"/>
        <w:rPr>
          <w:rFonts w:ascii="Overpass" w:hAnsi="Overpass" w:cs="Arial"/>
          <w:lang w:val="nl-NL"/>
        </w:rPr>
      </w:pPr>
    </w:p>
    <w:p w:rsidRPr="00A85190" w:rsidR="00C80BB7" w:rsidP="00422B33" w:rsidRDefault="00B450CA" w14:paraId="44625C22" w14:textId="036C8A88">
      <w:pPr>
        <w:pStyle w:val="Kop2"/>
        <w:spacing w:line="276" w:lineRule="auto"/>
        <w:rPr>
          <w:rFonts w:ascii="Overpass" w:hAnsi="Overpass" w:cs="Arial"/>
          <w:i/>
        </w:rPr>
      </w:pPr>
      <w:bookmarkStart w:name="_Toc146184950" w:id="88"/>
      <w:bookmarkStart w:name="_Toc152151289" w:id="89"/>
      <w:bookmarkStart w:name="_Toc152165989" w:id="90"/>
      <w:bookmarkStart w:name="_Toc176444024" w:id="91"/>
      <w:r w:rsidRPr="00A85190">
        <w:rPr>
          <w:rFonts w:ascii="Overpass" w:hAnsi="Overpass" w:cs="Arial"/>
        </w:rPr>
        <w:t>Contactpersonen en contractmanagement</w:t>
      </w:r>
      <w:bookmarkEnd w:id="88"/>
      <w:bookmarkEnd w:id="89"/>
      <w:bookmarkEnd w:id="90"/>
      <w:bookmarkEnd w:id="91"/>
    </w:p>
    <w:p w:rsidRPr="00A85190" w:rsidR="00C80BB7" w:rsidP="00422B33" w:rsidRDefault="00B450CA" w14:paraId="773CABC4" w14:textId="2621AF49">
      <w:pPr>
        <w:pStyle w:val="Kop3"/>
        <w:spacing w:line="276" w:lineRule="auto"/>
        <w:rPr>
          <w:rFonts w:ascii="Overpass" w:hAnsi="Overpass" w:cs="Arial"/>
          <w:i/>
        </w:rPr>
      </w:pPr>
      <w:bookmarkStart w:name="_Toc152150383" w:id="92"/>
      <w:r w:rsidRPr="00A85190">
        <w:rPr>
          <w:rFonts w:ascii="Overpass" w:hAnsi="Overpass" w:cs="Arial"/>
        </w:rPr>
        <w:t>Beide Partijen benoemen een contactpersoon.</w:t>
      </w:r>
      <w:r w:rsidRPr="00A85190">
        <w:rPr>
          <w:rFonts w:ascii="Overpass" w:hAnsi="Overpass" w:cs="Arial"/>
        </w:rPr>
        <w:br/>
      </w:r>
      <w:r w:rsidRPr="00A85190">
        <w:rPr>
          <w:rFonts w:ascii="Overpass" w:hAnsi="Overpass" w:cs="Arial"/>
        </w:rPr>
        <w:t xml:space="preserve">Contactpersoon van Opdrachtgever is </w:t>
      </w:r>
      <w:r w:rsidRPr="000E4EF1" w:rsidR="000E4EF1">
        <w:rPr>
          <w:rFonts w:ascii="Overpass" w:hAnsi="Overpass" w:cs="Arial"/>
        </w:rPr>
        <w:t>Vakspecialist Adviseur Arbo &amp; Veiligheid</w:t>
      </w:r>
      <w:r w:rsidRPr="00A85190">
        <w:rPr>
          <w:rFonts w:ascii="Overpass" w:hAnsi="Overpass" w:cs="Arial"/>
        </w:rPr>
        <w:t>;</w:t>
      </w:r>
      <w:r w:rsidRPr="00A85190">
        <w:rPr>
          <w:rFonts w:ascii="Overpass" w:hAnsi="Overpass" w:cs="Arial"/>
        </w:rPr>
        <w:br/>
      </w:r>
      <w:r w:rsidRPr="00A85190">
        <w:rPr>
          <w:rFonts w:ascii="Overpass" w:hAnsi="Overpass" w:cs="Arial"/>
        </w:rPr>
        <w:t xml:space="preserve">Contactpersoon van Opdrachtnemer is </w:t>
      </w:r>
      <w:r w:rsidRPr="00A85190">
        <w:rPr>
          <w:rFonts w:ascii="Overpass" w:hAnsi="Overpass" w:cs="Arial"/>
        </w:rPr>
        <w:fldChar w:fldCharType="begin">
          <w:ffData>
            <w:name w:val=""/>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[functie]</w:t>
      </w:r>
      <w:r w:rsidRPr="00A85190">
        <w:rPr>
          <w:rFonts w:ascii="Overpass" w:hAnsi="Overpass" w:cs="Arial"/>
        </w:rPr>
        <w:fldChar w:fldCharType="end"/>
      </w:r>
      <w:r w:rsidRPr="00A85190">
        <w:rPr>
          <w:rFonts w:ascii="Overpass" w:hAnsi="Overpass" w:cs="Arial"/>
        </w:rPr>
        <w:t>.</w:t>
      </w:r>
      <w:bookmarkEnd w:id="92"/>
    </w:p>
    <w:p w:rsidRPr="00A85190" w:rsidR="00C80BB7" w:rsidP="00422B33" w:rsidRDefault="00B450CA" w14:paraId="2522969E" w14:textId="77777777">
      <w:pPr>
        <w:pStyle w:val="Kop3"/>
        <w:spacing w:line="276" w:lineRule="auto"/>
        <w:rPr>
          <w:rFonts w:ascii="Overpass" w:hAnsi="Overpass" w:cs="Arial"/>
          <w:i/>
        </w:rPr>
      </w:pPr>
      <w:bookmarkStart w:name="_Toc152150384" w:id="93"/>
      <w:r w:rsidRPr="00A85190">
        <w:rPr>
          <w:rFonts w:ascii="Overpass" w:hAnsi="Overpass" w:cs="Arial"/>
        </w:rPr>
        <w:t>De genoemde contactpersonen zijn volledig bevoegd, en voor zover nodig wordt hen daartoe hierbij uitdrukkelijk volmacht verleend, Opdrachtgever, respectievelijk Opdrachtnemer, ter zake van de Overeenkomst te vertegenwoordigen.</w:t>
      </w:r>
      <w:bookmarkEnd w:id="93"/>
    </w:p>
    <w:p w:rsidRPr="00A85190" w:rsidR="00B450CA" w:rsidP="00422B33" w:rsidRDefault="00B450CA" w14:paraId="7A7A3796" w14:textId="7CC177EC">
      <w:pPr>
        <w:pStyle w:val="Kop3"/>
        <w:spacing w:line="276" w:lineRule="auto"/>
        <w:rPr>
          <w:rFonts w:ascii="Overpass" w:hAnsi="Overpass" w:cs="Arial"/>
        </w:rPr>
      </w:pPr>
      <w:bookmarkStart w:name="_Toc152150385" w:id="94"/>
      <w:r w:rsidRPr="00A85190">
        <w:rPr>
          <w:rFonts w:ascii="Overpass" w:hAnsi="Overpass" w:cs="Arial"/>
        </w:rPr>
        <w:t>Partijen stellen, op verzoek van Opdrachtgever, voor aanvang van de werkzaamheden zowel een communicatiematrix, als een escalatiematrix op, welke als Bijlagen onderdeel zullen uitmaken van Overeenkomst. In bovengenoemde matrices worden de contactpersonen, welke in het eerste lid zijn aangeduid in functie, bij naam vermeld.</w:t>
      </w:r>
      <w:bookmarkEnd w:id="94"/>
    </w:p>
    <w:p w:rsidRPr="00A85190" w:rsidR="00415DF5" w:rsidP="00422B33" w:rsidRDefault="00415DF5" w14:paraId="5093C4EE" w14:textId="77777777">
      <w:pPr>
        <w:spacing w:line="276" w:lineRule="auto"/>
        <w:rPr>
          <w:rFonts w:ascii="Overpass" w:hAnsi="Overpass" w:cs="Arial"/>
          <w:lang w:val="nl-NL"/>
        </w:rPr>
      </w:pPr>
    </w:p>
    <w:p w:rsidRPr="00A85190" w:rsidR="00415DF5" w:rsidP="00422B33" w:rsidRDefault="00B450CA" w14:paraId="466269AF" w14:textId="77777777">
      <w:pPr>
        <w:pStyle w:val="Kop2"/>
        <w:spacing w:line="276" w:lineRule="auto"/>
        <w:rPr>
          <w:rFonts w:ascii="Overpass" w:hAnsi="Overpass" w:cs="Arial"/>
          <w:i/>
        </w:rPr>
      </w:pPr>
      <w:bookmarkStart w:name="_Toc146184951" w:id="95"/>
      <w:bookmarkStart w:name="_Toc152151290" w:id="96"/>
      <w:bookmarkStart w:name="_Toc152165990" w:id="97"/>
      <w:bookmarkStart w:name="_Toc176444025" w:id="98"/>
      <w:r w:rsidRPr="00A85190">
        <w:rPr>
          <w:rFonts w:ascii="Overpass" w:hAnsi="Overpass" w:cs="Arial"/>
        </w:rPr>
        <w:t>Geheimhouding en beveiliging</w:t>
      </w:r>
      <w:bookmarkEnd w:id="95"/>
      <w:bookmarkEnd w:id="96"/>
      <w:bookmarkEnd w:id="97"/>
      <w:bookmarkEnd w:id="98"/>
    </w:p>
    <w:p w:rsidRPr="00A85190" w:rsidR="00415DF5" w:rsidP="00422B33" w:rsidRDefault="00B450CA" w14:paraId="0FB55574" w14:textId="77777777">
      <w:pPr>
        <w:pStyle w:val="Kop3"/>
        <w:spacing w:line="276" w:lineRule="auto"/>
        <w:rPr>
          <w:rFonts w:ascii="Overpass" w:hAnsi="Overpass" w:cs="Arial"/>
          <w:i/>
        </w:rPr>
      </w:pPr>
      <w:bookmarkStart w:name="_Toc152150386" w:id="99"/>
      <w:r w:rsidRPr="00A85190">
        <w:rPr>
          <w:rFonts w:ascii="Overpass" w:hAnsi="Overpass" w:cs="Arial"/>
        </w:rPr>
        <w:t>Opdrachtnemer accepteert de maatregelen uit de Baseline Informatiebeveiliging Overheid (BIO), voor zover van toepassing verklaard door Opdrachtgever, en past deze toe op de geleverde producten en/of diensten.</w:t>
      </w:r>
      <w:bookmarkEnd w:id="99"/>
    </w:p>
    <w:p w:rsidRPr="00A85190" w:rsidR="00415DF5" w:rsidP="00422B33" w:rsidRDefault="00B450CA" w14:paraId="6792E351" w14:textId="77777777">
      <w:pPr>
        <w:pStyle w:val="Kop3"/>
        <w:spacing w:line="276" w:lineRule="auto"/>
        <w:rPr>
          <w:rFonts w:ascii="Overpass" w:hAnsi="Overpass" w:cs="Arial"/>
          <w:i/>
        </w:rPr>
      </w:pPr>
      <w:bookmarkStart w:name="_Toc152150387" w:id="100"/>
      <w:r w:rsidRPr="00A85190">
        <w:rPr>
          <w:rFonts w:ascii="Overpass" w:hAnsi="Overpass" w:cs="Arial"/>
        </w:rPr>
        <w:t>Partijen staan ervoor in dat hun personeel en eventueel door hen ingeschakelde Hulppersonen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100"/>
    </w:p>
    <w:p w:rsidRPr="00A85190" w:rsidR="00B450CA" w:rsidP="00422B33" w:rsidRDefault="00B450CA" w14:paraId="135F08A8" w14:textId="6EFC7EA1">
      <w:pPr>
        <w:pStyle w:val="Kop3"/>
        <w:spacing w:line="276" w:lineRule="auto"/>
        <w:rPr>
          <w:rFonts w:ascii="Overpass" w:hAnsi="Overpass" w:cs="Arial"/>
        </w:rPr>
      </w:pPr>
      <w:bookmarkStart w:name="_Toc152150388" w:id="101"/>
      <w:r w:rsidRPr="00A85190">
        <w:rPr>
          <w:rFonts w:ascii="Overpass" w:hAnsi="Overpass" w:cs="Arial"/>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101"/>
      <w:r w:rsidRPr="00A85190">
        <w:rPr>
          <w:rFonts w:ascii="Overpass" w:hAnsi="Overpass" w:cs="Arial"/>
        </w:rPr>
        <w:t xml:space="preserve"> </w:t>
      </w:r>
    </w:p>
    <w:p w:rsidRPr="00A85190" w:rsidR="00415DF5" w:rsidP="00422B33" w:rsidRDefault="00415DF5" w14:paraId="0B084A59" w14:textId="77777777">
      <w:pPr>
        <w:spacing w:line="276" w:lineRule="auto"/>
        <w:rPr>
          <w:rFonts w:ascii="Overpass" w:hAnsi="Overpass" w:cs="Arial"/>
          <w:lang w:val="nl-NL"/>
        </w:rPr>
      </w:pPr>
    </w:p>
    <w:p w:rsidRPr="00A85190" w:rsidR="00415DF5" w:rsidP="00422B33" w:rsidRDefault="00B450CA" w14:paraId="223EC540" w14:textId="77777777">
      <w:pPr>
        <w:pStyle w:val="Kop2"/>
        <w:spacing w:line="276" w:lineRule="auto"/>
        <w:rPr>
          <w:rFonts w:ascii="Overpass" w:hAnsi="Overpass" w:cs="Arial"/>
          <w:i/>
        </w:rPr>
      </w:pPr>
      <w:bookmarkStart w:name="_Toc146184952" w:id="102"/>
      <w:bookmarkStart w:name="_Toc152151291" w:id="103"/>
      <w:bookmarkStart w:name="_Toc152165991" w:id="104"/>
      <w:bookmarkStart w:name="_Toc176444026" w:id="105"/>
      <w:r w:rsidRPr="00A85190">
        <w:rPr>
          <w:rFonts w:ascii="Overpass" w:hAnsi="Overpass" w:cs="Arial"/>
        </w:rPr>
        <w:t>Verzekering en aansprakelijkheid</w:t>
      </w:r>
      <w:bookmarkEnd w:id="102"/>
      <w:bookmarkEnd w:id="103"/>
      <w:bookmarkEnd w:id="104"/>
      <w:bookmarkEnd w:id="105"/>
    </w:p>
    <w:p w:rsidRPr="00A85190" w:rsidR="00415DF5" w:rsidP="00422B33" w:rsidRDefault="00B450CA" w14:paraId="08235BE4" w14:textId="79BAA6E8">
      <w:pPr>
        <w:pStyle w:val="Kop3"/>
        <w:spacing w:line="276" w:lineRule="auto"/>
        <w:rPr>
          <w:rFonts w:ascii="Overpass" w:hAnsi="Overpass" w:cs="Arial"/>
          <w:i/>
        </w:rPr>
      </w:pPr>
      <w:bookmarkStart w:name="_Toc152150389" w:id="106"/>
      <w:r w:rsidRPr="00A85190">
        <w:rPr>
          <w:rFonts w:ascii="Overpass" w:hAnsi="Overpass" w:cs="Arial"/>
        </w:rPr>
        <w:t xml:space="preserve">Opdrachtnemer heeft zich op een naar verkeersnormen passende en gebruikelijke wijze verzekerd en houdt zich zodanig verzekerd tegen (ten minste) </w:t>
      </w:r>
      <w:bookmarkEnd w:id="106"/>
      <w:r w:rsidR="006261D9">
        <w:rPr>
          <w:rFonts w:ascii="Overpass" w:hAnsi="Overpass" w:cs="Arial"/>
        </w:rPr>
        <w:t xml:space="preserve">€ 3.000.000, - </w:t>
      </w:r>
      <w:r w:rsidR="0058389E">
        <w:rPr>
          <w:rFonts w:ascii="Overpass" w:hAnsi="Overpass" w:cs="Arial"/>
        </w:rPr>
        <w:t xml:space="preserve">per gebeurtenis </w:t>
      </w:r>
      <w:r w:rsidRPr="0058389E" w:rsidR="0058389E">
        <w:rPr>
          <w:rFonts w:ascii="Overpass" w:hAnsi="Overpass" w:cs="Arial"/>
        </w:rPr>
        <w:t>te zijn met een minimum van twee gebeurtenissen per jaar.</w:t>
      </w:r>
    </w:p>
    <w:p w:rsidRPr="00A85190" w:rsidR="00415DF5" w:rsidP="00422B33" w:rsidRDefault="00B450CA" w14:paraId="105F12F0" w14:textId="77777777">
      <w:pPr>
        <w:pStyle w:val="Kop3"/>
        <w:spacing w:line="276" w:lineRule="auto"/>
        <w:rPr>
          <w:rFonts w:ascii="Overpass" w:hAnsi="Overpass" w:cs="Arial"/>
          <w:i/>
        </w:rPr>
      </w:pPr>
      <w:bookmarkStart w:name="_Toc152150390" w:id="107"/>
      <w:r w:rsidRPr="00A85190">
        <w:rPr>
          <w:rFonts w:ascii="Overpass" w:hAnsi="Overpass" w:cs="Arial"/>
        </w:rPr>
        <w:t>Opdrachtnemer overlegt op verzoek onverwijld bewijs van premiebetaling aan Opdrachtgever.</w:t>
      </w:r>
      <w:bookmarkEnd w:id="107"/>
    </w:p>
    <w:p w:rsidRPr="00A85190" w:rsidR="00037EB9" w:rsidP="00422B33" w:rsidRDefault="00B450CA" w14:paraId="0322D6BC" w14:textId="4E3D8021">
      <w:pPr>
        <w:pStyle w:val="Kop3"/>
        <w:spacing w:line="276" w:lineRule="auto"/>
        <w:rPr>
          <w:rFonts w:ascii="Overpass" w:hAnsi="Overpass" w:cs="Arial"/>
        </w:rPr>
      </w:pPr>
      <w:bookmarkStart w:name="_Toc152150391" w:id="108"/>
      <w:r w:rsidRPr="00A85190">
        <w:rPr>
          <w:rFonts w:ascii="Overpass" w:hAnsi="Overpass" w:cs="Arial"/>
        </w:rPr>
        <w:t>In aanvulling op het bepaalde in artikel 9, eerste lid AIV 2022 wordt onder a tot en met e na de woorden “gebeurtenissen” telkens toegevoegd: per contractjaar.</w:t>
      </w:r>
      <w:bookmarkEnd w:id="108"/>
    </w:p>
    <w:p w:rsidRPr="00A85190" w:rsidR="00B450CA" w:rsidP="00422B33" w:rsidRDefault="00B450CA" w14:paraId="112B9AD0" w14:textId="77777777">
      <w:pPr>
        <w:pStyle w:val="Kop1"/>
        <w:spacing w:line="276" w:lineRule="auto"/>
        <w:rPr>
          <w:rFonts w:ascii="Overpass" w:hAnsi="Overpass" w:cs="Arial"/>
        </w:rPr>
      </w:pPr>
      <w:bookmarkStart w:name="_Toc146184953" w:id="109"/>
      <w:bookmarkStart w:name="_Toc152150392" w:id="110"/>
      <w:bookmarkStart w:name="_Toc152151292" w:id="111"/>
      <w:bookmarkStart w:name="_Toc152165992" w:id="112"/>
      <w:bookmarkStart w:name="_Toc176444027" w:id="113"/>
      <w:r w:rsidRPr="00A85190">
        <w:rPr>
          <w:rFonts w:ascii="Overpass" w:hAnsi="Overpass" w:cs="Arial"/>
        </w:rPr>
        <w:t>Verplichtingen ten aanzien van personeel en Hulppersonen</w:t>
      </w:r>
      <w:bookmarkEnd w:id="109"/>
      <w:bookmarkEnd w:id="110"/>
      <w:bookmarkEnd w:id="111"/>
      <w:bookmarkEnd w:id="112"/>
      <w:bookmarkEnd w:id="113"/>
    </w:p>
    <w:p w:rsidRPr="00A85190" w:rsidR="00593699" w:rsidP="00422B33" w:rsidRDefault="00593699" w14:paraId="43684C83" w14:textId="77777777">
      <w:pPr>
        <w:spacing w:line="276" w:lineRule="auto"/>
        <w:rPr>
          <w:rFonts w:ascii="Overpass" w:hAnsi="Overpass" w:cs="Arial"/>
        </w:rPr>
      </w:pPr>
    </w:p>
    <w:p w:rsidRPr="00A85190" w:rsidR="00613D8D" w:rsidP="00422B33" w:rsidRDefault="00B450CA" w14:paraId="44E8105D" w14:textId="77777777">
      <w:pPr>
        <w:pStyle w:val="Kop2"/>
        <w:spacing w:line="276" w:lineRule="auto"/>
        <w:rPr>
          <w:rFonts w:ascii="Overpass" w:hAnsi="Overpass" w:cs="Arial"/>
          <w:i/>
        </w:rPr>
      </w:pPr>
      <w:bookmarkStart w:name="_Toc146184954" w:id="114"/>
      <w:bookmarkStart w:name="_Toc152151293" w:id="115"/>
      <w:bookmarkStart w:name="_Toc152165993" w:id="116"/>
      <w:bookmarkStart w:name="_Toc176444028" w:id="117"/>
      <w:r w:rsidRPr="00A85190">
        <w:rPr>
          <w:rFonts w:ascii="Overpass" w:hAnsi="Overpass" w:cs="Arial"/>
        </w:rPr>
        <w:t>Wet aanpak schijnconstructies</w:t>
      </w:r>
      <w:bookmarkEnd w:id="114"/>
      <w:bookmarkEnd w:id="115"/>
      <w:bookmarkEnd w:id="116"/>
      <w:bookmarkEnd w:id="117"/>
    </w:p>
    <w:p w:rsidRPr="00A85190" w:rsidR="00613D8D" w:rsidP="00422B33" w:rsidRDefault="00B450CA" w14:paraId="42FD05E9" w14:textId="77777777">
      <w:pPr>
        <w:pStyle w:val="Kop3"/>
        <w:spacing w:line="276" w:lineRule="auto"/>
        <w:rPr>
          <w:rFonts w:ascii="Overpass" w:hAnsi="Overpass" w:cs="Arial"/>
          <w:i/>
          <w:sz w:val="19"/>
        </w:rPr>
      </w:pPr>
      <w:bookmarkStart w:name="_Toc152150393" w:id="118"/>
      <w:r w:rsidRPr="00A85190">
        <w:rPr>
          <w:rFonts w:ascii="Overpass" w:hAnsi="Overpass" w:cs="Arial"/>
        </w:rPr>
        <w:t>Opdrachtnemer houdt zich in de uitvoering van de opdracht aan geldende wet- en regelgeving en aan van toepassing zijnde cao’s.</w:t>
      </w:r>
      <w:bookmarkEnd w:id="118"/>
    </w:p>
    <w:p w:rsidRPr="00A85190" w:rsidR="00613D8D" w:rsidP="00422B33" w:rsidRDefault="00B450CA" w14:paraId="73A9954D" w14:textId="77777777">
      <w:pPr>
        <w:pStyle w:val="Kop3"/>
        <w:spacing w:line="276" w:lineRule="auto"/>
        <w:rPr>
          <w:rFonts w:ascii="Overpass" w:hAnsi="Overpass" w:cs="Arial"/>
          <w:i/>
          <w:sz w:val="19"/>
        </w:rPr>
      </w:pPr>
      <w:bookmarkStart w:name="_Toc152150394" w:id="119"/>
      <w:r w:rsidRPr="00A85190">
        <w:rPr>
          <w:rFonts w:ascii="Overpass" w:hAnsi="Overpass" w:cs="Arial"/>
        </w:rPr>
        <w:t>Opdrachtnemer legt alle arbeidsvoorwaardelijke afspraken ten behoeve van de onderhavige opdracht op een inzichtelijke en toegankelijke wijze vast.</w:t>
      </w:r>
      <w:bookmarkEnd w:id="119"/>
    </w:p>
    <w:p w:rsidRPr="00A85190" w:rsidR="00613D8D" w:rsidP="00422B33" w:rsidRDefault="00B450CA" w14:paraId="7325D6A6" w14:textId="77777777">
      <w:pPr>
        <w:pStyle w:val="Kop3"/>
        <w:spacing w:line="276" w:lineRule="auto"/>
        <w:rPr>
          <w:rFonts w:ascii="Overpass" w:hAnsi="Overpass" w:cs="Arial"/>
          <w:i/>
          <w:sz w:val="19"/>
        </w:rPr>
      </w:pPr>
      <w:bookmarkStart w:name="_Toc152150395" w:id="120"/>
      <w:r w:rsidRPr="00A85190">
        <w:rPr>
          <w:rFonts w:ascii="Overpass" w:hAnsi="Overpass" w:cs="Arial"/>
        </w:rPr>
        <w:t>Opdrachtnemer verschaft desgevraagd aan bevoegde instanties toegang tot deze arbeidsvoorwaardelijke afspraken en werkt onvoorwaardelijk mee aan controles, audits of loonvalidatie.</w:t>
      </w:r>
      <w:bookmarkEnd w:id="120"/>
    </w:p>
    <w:p w:rsidRPr="00A85190" w:rsidR="00B450CA" w:rsidP="00422B33" w:rsidRDefault="00B450CA" w14:paraId="578A4822" w14:textId="26F72A7D">
      <w:pPr>
        <w:pStyle w:val="Kop3"/>
        <w:spacing w:line="276" w:lineRule="auto"/>
        <w:rPr>
          <w:rFonts w:ascii="Overpass" w:hAnsi="Overpass" w:cs="Arial"/>
        </w:rPr>
      </w:pPr>
      <w:bookmarkStart w:name="_Toc152150396" w:id="121"/>
      <w:r w:rsidRPr="00A85190">
        <w:rPr>
          <w:rFonts w:ascii="Overpass" w:hAnsi="Overpass" w:cs="Arial"/>
        </w:rPr>
        <w:t>Indien Opdrachtgever dit noodzakelijk acht in verband met het voorkomen of de behandeling van een loonvordering aangaande verrichte arbeid ten behoeve van de uitvoering van de Overeenkomst verschaft Opdrachtnemer desgevraagd de toegang tot bovengenoemde arbeidsvoorwaardelijke afspraken aan Opdrachtgever.</w:t>
      </w:r>
      <w:bookmarkEnd w:id="121"/>
    </w:p>
    <w:p w:rsidRPr="00A85190" w:rsidR="00037EB9" w:rsidP="00422B33" w:rsidRDefault="00037EB9" w14:paraId="4D415A01" w14:textId="77777777">
      <w:pPr>
        <w:spacing w:line="276" w:lineRule="auto"/>
        <w:rPr>
          <w:rFonts w:ascii="Overpass" w:hAnsi="Overpass" w:cs="Arial"/>
          <w:lang w:val="nl-NL"/>
        </w:rPr>
      </w:pPr>
    </w:p>
    <w:p w:rsidRPr="00A85190" w:rsidR="00B450CA" w:rsidP="00422B33" w:rsidRDefault="00B450CA" w14:paraId="6EFE1864" w14:textId="59395D03">
      <w:pPr>
        <w:pStyle w:val="Kop2"/>
        <w:spacing w:line="276" w:lineRule="auto"/>
        <w:rPr>
          <w:rFonts w:ascii="Overpass" w:hAnsi="Overpass" w:cs="Arial"/>
          <w:i/>
        </w:rPr>
      </w:pPr>
      <w:bookmarkStart w:name="_Toc146184955" w:id="122"/>
      <w:bookmarkStart w:name="_Toc152151294" w:id="123"/>
      <w:bookmarkStart w:name="_Toc152165994" w:id="124"/>
      <w:bookmarkStart w:name="_Toc176444029" w:id="125"/>
      <w:r w:rsidRPr="00A85190">
        <w:rPr>
          <w:rFonts w:ascii="Overpass" w:hAnsi="Overpass" w:cs="Arial"/>
        </w:rPr>
        <w:t>Wet arbeid vreemdelingen</w:t>
      </w:r>
      <w:bookmarkEnd w:id="122"/>
      <w:bookmarkEnd w:id="123"/>
      <w:bookmarkEnd w:id="124"/>
      <w:bookmarkEnd w:id="125"/>
    </w:p>
    <w:p w:rsidRPr="00A85190" w:rsidR="00B450CA" w:rsidP="00422B33" w:rsidRDefault="00B450CA" w14:paraId="24FA9E94" w14:textId="77777777">
      <w:pPr>
        <w:spacing w:line="276" w:lineRule="auto"/>
        <w:rPr>
          <w:rFonts w:ascii="Overpass" w:hAnsi="Overpass" w:cs="Arial"/>
        </w:rPr>
      </w:pPr>
      <w:r w:rsidRPr="00A85190">
        <w:rPr>
          <w:rFonts w:ascii="Overpass" w:hAnsi="Overpass" w:cs="Arial"/>
        </w:rPr>
        <w:t>Opdrachtnemer is verplicht tot naleving van de Wet arbeid vreemdelingen en tot vrijwaring van Opdrachtgever van enige boetes en/of sancties wegens overtreding van die wet.</w:t>
      </w:r>
    </w:p>
    <w:p w:rsidRPr="00A85190" w:rsidR="00037EB9" w:rsidP="00422B33" w:rsidRDefault="00037EB9" w14:paraId="6FBA0FD5" w14:textId="77777777">
      <w:pPr>
        <w:pStyle w:val="Plattetekst"/>
        <w:spacing w:line="276" w:lineRule="auto"/>
        <w:rPr>
          <w:rFonts w:ascii="Overpass" w:hAnsi="Overpass" w:cs="Arial"/>
        </w:rPr>
      </w:pPr>
    </w:p>
    <w:p w:rsidRPr="00A85190" w:rsidR="000D626B" w:rsidP="00422B33" w:rsidRDefault="00B450CA" w14:paraId="2545415F" w14:textId="77777777">
      <w:pPr>
        <w:pStyle w:val="Kop2"/>
        <w:spacing w:line="276" w:lineRule="auto"/>
        <w:rPr>
          <w:rFonts w:ascii="Overpass" w:hAnsi="Overpass" w:cs="Arial"/>
          <w:i/>
        </w:rPr>
      </w:pPr>
      <w:bookmarkStart w:name="_Toc146184957" w:id="126"/>
      <w:bookmarkStart w:name="_Toc152151296" w:id="127"/>
      <w:bookmarkStart w:name="_Toc152165996" w:id="128"/>
      <w:bookmarkStart w:name="_Toc176444030" w:id="129"/>
      <w:r w:rsidRPr="00A85190">
        <w:rPr>
          <w:rFonts w:ascii="Overpass" w:hAnsi="Overpass" w:cs="Arial"/>
        </w:rPr>
        <w:t>Ketting- en boetebeding</w:t>
      </w:r>
      <w:bookmarkEnd w:id="126"/>
      <w:bookmarkEnd w:id="127"/>
      <w:bookmarkEnd w:id="128"/>
      <w:bookmarkEnd w:id="129"/>
    </w:p>
    <w:p w:rsidRPr="00A85190" w:rsidR="00593699" w:rsidP="005D0501" w:rsidRDefault="00B450CA" w14:paraId="2E1CB683" w14:textId="33DCE088">
      <w:pPr>
        <w:spacing w:line="276" w:lineRule="auto"/>
        <w:rPr>
          <w:rFonts w:ascii="Overpass" w:hAnsi="Overpass" w:cs="Arial"/>
        </w:rPr>
      </w:pPr>
      <w:r w:rsidRPr="00A85190">
        <w:rPr>
          <w:rFonts w:ascii="Overpass" w:hAnsi="Overpass" w:cs="Arial"/>
        </w:rPr>
        <w:t>Ten aanzien van de artikelen 12 tot en met 1</w:t>
      </w:r>
      <w:r w:rsidRPr="00A85190" w:rsidR="00CF6846">
        <w:rPr>
          <w:rFonts w:ascii="Overpass" w:hAnsi="Overpass" w:cs="Arial"/>
        </w:rPr>
        <w:t>3</w:t>
      </w:r>
      <w:r w:rsidRPr="00A85190">
        <w:rPr>
          <w:rFonts w:ascii="Overpass" w:hAnsi="Overpass" w:cs="Arial"/>
        </w:rPr>
        <w:t xml:space="preserve"> van de Overeenkomst geldt het volgende:</w:t>
      </w:r>
      <w:bookmarkStart w:name="_Toc146184958" w:id="130"/>
    </w:p>
    <w:p w:rsidRPr="00A85190" w:rsidR="000D626B" w:rsidP="00422B33" w:rsidRDefault="00B450CA" w14:paraId="692047CC" w14:textId="7E5A0CB2">
      <w:pPr>
        <w:pStyle w:val="Lijstalinea"/>
        <w:numPr>
          <w:ilvl w:val="0"/>
          <w:numId w:val="24"/>
        </w:numPr>
        <w:spacing w:line="276" w:lineRule="auto"/>
        <w:rPr>
          <w:rFonts w:ascii="Overpass" w:hAnsi="Overpass" w:cs="Arial"/>
        </w:rPr>
      </w:pPr>
      <w:r w:rsidRPr="00A85190">
        <w:rPr>
          <w:rFonts w:ascii="Overpass" w:hAnsi="Overpass" w:cs="Arial"/>
        </w:rPr>
        <w:t>Kettingbeding</w:t>
      </w:r>
      <w:bookmarkEnd w:id="130"/>
      <w:r w:rsidRPr="00A85190">
        <w:rPr>
          <w:rFonts w:ascii="Overpass" w:hAnsi="Overpass" w:cs="Arial"/>
        </w:rPr>
        <w:t xml:space="preserve"> </w:t>
      </w:r>
    </w:p>
    <w:p w:rsidRPr="006712FE" w:rsidR="006712FE" w:rsidP="006712FE" w:rsidRDefault="006712FE" w14:paraId="3F33151C" w14:textId="0289C228">
      <w:pPr>
        <w:pStyle w:val="Kop3"/>
        <w:rPr>
          <w:rFonts w:ascii="Overpass" w:hAnsi="Overpass" w:cs="Arial"/>
        </w:rPr>
      </w:pPr>
      <w:bookmarkStart w:name="_Toc152150398" w:id="131"/>
      <w:r w:rsidRPr="006712FE">
        <w:rPr>
          <w:rFonts w:ascii="Overpass" w:hAnsi="Overpass" w:cs="Arial"/>
        </w:rPr>
        <w:t>Opdrachtnemer is gehouden alle verplichtingen die voortvloeien uit artikelen 1</w:t>
      </w:r>
      <w:r>
        <w:rPr>
          <w:rFonts w:ascii="Overpass" w:hAnsi="Overpass" w:cs="Arial"/>
        </w:rPr>
        <w:t>2</w:t>
      </w:r>
      <w:r w:rsidRPr="006712FE">
        <w:rPr>
          <w:rFonts w:ascii="Overpass" w:hAnsi="Overpass" w:cs="Arial"/>
        </w:rPr>
        <w:t xml:space="preserve"> en 1</w:t>
      </w:r>
      <w:r>
        <w:rPr>
          <w:rFonts w:ascii="Overpass" w:hAnsi="Overpass" w:cs="Arial"/>
        </w:rPr>
        <w:t>3</w:t>
      </w:r>
      <w:r w:rsidRPr="006712FE">
        <w:rPr>
          <w:rFonts w:ascii="Overpass" w:hAnsi="Overpass" w:cs="Arial"/>
        </w:rPr>
        <w:t xml:space="preserve"> onverkort op te leggen aan alle partijen waarmee hij contracten aangaat ten behoeve van de uitvoering van de Overeenkomst.</w:t>
      </w:r>
    </w:p>
    <w:p w:rsidRPr="006712FE" w:rsidR="006712FE" w:rsidP="006712FE" w:rsidRDefault="006712FE" w14:paraId="25BDB614" w14:textId="77777777">
      <w:pPr>
        <w:pStyle w:val="Kop3"/>
        <w:rPr>
          <w:rFonts w:ascii="Overpass" w:hAnsi="Overpass" w:cs="Arial"/>
        </w:rPr>
      </w:pPr>
      <w:r w:rsidRPr="006712FE">
        <w:rPr>
          <w:rFonts w:ascii="Overpass" w:hAnsi="Overpass" w:cs="Arial"/>
        </w:rPr>
        <w:t>Opdrachtnemer is verplicht hierbij tevens te bedingen dat de partijen, waarmee hij contracten aangaat ten behoeve van de uitvoering van de Overeenkomst, de in het eerste lid genoemde contractsverplichtingen onverkort opnemen in contracten die zij vervolgens aangaan met derden aangaan ten behoeve van de uitvoering van de Overeenkomst. Opdrachtnemer is daarnaast verplicht te bedingen dat bovengenoemde partijen onderstaande boetebedingen opnemen in overeenkomsten die zij aangaan met derden ter uitoefening van de Overeenkomst, met dien verstande dat verbeurde boetes, voorvloeiende uit het schenden van verplichtingen, die in het kader van het kettingbeding zijn opgenomen in de overeenkomst, te allen tijde ten goede komen aan Opdrachtgever.</w:t>
      </w:r>
    </w:p>
    <w:p w:rsidRPr="00A85190" w:rsidR="00B450CA" w:rsidP="00422B33" w:rsidRDefault="00B450CA" w14:paraId="271D650A" w14:textId="188206CE">
      <w:pPr>
        <w:pStyle w:val="Lijstalinea"/>
        <w:numPr>
          <w:ilvl w:val="0"/>
          <w:numId w:val="24"/>
        </w:numPr>
        <w:spacing w:line="276" w:lineRule="auto"/>
        <w:rPr>
          <w:rFonts w:ascii="Overpass" w:hAnsi="Overpass" w:cs="Arial"/>
        </w:rPr>
      </w:pPr>
      <w:bookmarkStart w:name="_Toc146184959" w:id="132"/>
      <w:bookmarkEnd w:id="131"/>
      <w:r w:rsidRPr="00A85190">
        <w:rPr>
          <w:rFonts w:ascii="Overpass" w:hAnsi="Overpass" w:cs="Arial"/>
        </w:rPr>
        <w:t>Boetebeding</w:t>
      </w:r>
      <w:bookmarkEnd w:id="132"/>
    </w:p>
    <w:p w:rsidRPr="007F5A52" w:rsidR="007F5A52" w:rsidP="007F5A52" w:rsidRDefault="007F5A52" w14:paraId="38127F16" w14:textId="29F00CA8">
      <w:pPr>
        <w:pStyle w:val="Kop3"/>
        <w:rPr>
          <w:rFonts w:ascii="Overpass" w:hAnsi="Overpass" w:cs="Arial"/>
        </w:rPr>
      </w:pPr>
      <w:bookmarkStart w:name="_Toc152150400" w:id="133"/>
      <w:r w:rsidRPr="007F5A52">
        <w:rPr>
          <w:rFonts w:ascii="Overpass" w:hAnsi="Overpass" w:cs="Arial"/>
        </w:rPr>
        <w:t xml:space="preserve">Indien Opdrachtnemer, dan wel de partij waarmee Opdrachtnemer een contract is aangegaan ten behoeve van de uitoefening van de Overeenkomst, de verplichtingen die voortvloeien uit de in de aanhef van dit artikel genoemde artikelen niet nakomt is Opdrachtnemer, aan Opdrachtgever, zonder enige (schriftelijke) </w:t>
      </w:r>
      <w:r w:rsidRPr="007F5A52">
        <w:rPr>
          <w:rFonts w:ascii="Overpass" w:hAnsi="Overpass" w:cs="Arial"/>
        </w:rPr>
        <w:t>aanmaning of andere voorafgaande verklaring, een onmiddellijk opeisbare boete verschuldigd van € 1.</w:t>
      </w:r>
      <w:r>
        <w:rPr>
          <w:rFonts w:ascii="Overpass" w:hAnsi="Overpass" w:cs="Arial"/>
        </w:rPr>
        <w:t>65</w:t>
      </w:r>
      <w:r w:rsidRPr="007F5A52">
        <w:rPr>
          <w:rFonts w:ascii="Overpass" w:hAnsi="Overpass" w:cs="Arial"/>
        </w:rPr>
        <w:t>0, - (excl. BTW) per dag dat de overtreding voortduurt, met een maximum van 1</w:t>
      </w:r>
      <w:r w:rsidR="0079190D">
        <w:rPr>
          <w:rFonts w:ascii="Overpass" w:hAnsi="Overpass" w:cs="Arial"/>
        </w:rPr>
        <w:t>5</w:t>
      </w:r>
      <w:r w:rsidRPr="007F5A52">
        <w:rPr>
          <w:rFonts w:ascii="Overpass" w:hAnsi="Overpass" w:cs="Arial"/>
        </w:rPr>
        <w:t>.000, - (excl. BTW).</w:t>
      </w:r>
    </w:p>
    <w:p w:rsidRPr="007F5A52" w:rsidR="007F5A52" w:rsidP="007F5A52" w:rsidRDefault="007F5A52" w14:paraId="38A248FB" w14:textId="4D675A76">
      <w:pPr>
        <w:pStyle w:val="Kop3"/>
        <w:rPr>
          <w:rFonts w:ascii="Overpass" w:hAnsi="Overpass" w:cs="Arial"/>
        </w:rPr>
      </w:pPr>
      <w:r w:rsidRPr="007F5A52">
        <w:rPr>
          <w:rFonts w:ascii="Overpass" w:hAnsi="Overpass" w:cs="Arial"/>
        </w:rPr>
        <w:t>In tegenstelling tot het bepaalde in derde lid geldt ten aanzien van het niet naleven van de verplichtingen om een kettingbeding op te nemen dat Opdrachtnemer, aan Opdrachtgever, zonder enige (schriftelijke) aanmaning of andere voorafgaande verklaring, een onmiddellijk opeisbare boete is verschuldigd van € 1.</w:t>
      </w:r>
      <w:r>
        <w:rPr>
          <w:rFonts w:ascii="Overpass" w:hAnsi="Overpass" w:cs="Arial"/>
        </w:rPr>
        <w:t>65</w:t>
      </w:r>
      <w:r w:rsidRPr="007F5A52">
        <w:rPr>
          <w:rFonts w:ascii="Overpass" w:hAnsi="Overpass" w:cs="Arial"/>
        </w:rPr>
        <w:t>0, - (excl. TW).</w:t>
      </w:r>
    </w:p>
    <w:p w:rsidRPr="007F5A52" w:rsidR="007F5A52" w:rsidP="007F5A52" w:rsidRDefault="007F5A52" w14:paraId="44D6A4CB" w14:textId="77777777">
      <w:pPr>
        <w:pStyle w:val="Kop3"/>
        <w:rPr>
          <w:rFonts w:ascii="Overpass" w:hAnsi="Overpass" w:cs="Arial"/>
        </w:rPr>
      </w:pPr>
      <w:r w:rsidRPr="007F5A52">
        <w:rPr>
          <w:rFonts w:ascii="Overpass" w:hAnsi="Overpass" w:cs="Arial"/>
        </w:rPr>
        <w:t>De boetes uit voorgaande artikelleden laten onverminderd enige schadevergoedingsvordering van de zijde van Opdrachtgever.</w:t>
      </w:r>
    </w:p>
    <w:p w:rsidRPr="00A85190" w:rsidR="00B450CA" w:rsidP="00422B33" w:rsidRDefault="00B450CA" w14:paraId="789A99F3" w14:textId="77777777">
      <w:pPr>
        <w:pStyle w:val="Kop1"/>
        <w:spacing w:line="276" w:lineRule="auto"/>
        <w:rPr>
          <w:rFonts w:ascii="Overpass" w:hAnsi="Overpass" w:cs="Arial"/>
        </w:rPr>
      </w:pPr>
      <w:bookmarkStart w:name="_Toc146184960" w:id="134"/>
      <w:bookmarkStart w:name="_Toc152150402" w:id="135"/>
      <w:bookmarkStart w:name="_Toc152151297" w:id="136"/>
      <w:bookmarkStart w:name="_Toc152165997" w:id="137"/>
      <w:bookmarkStart w:name="_Toc176444031" w:id="138"/>
      <w:bookmarkEnd w:id="133"/>
      <w:r w:rsidRPr="00A85190">
        <w:rPr>
          <w:rFonts w:ascii="Overpass" w:hAnsi="Overpass" w:cs="Arial"/>
        </w:rPr>
        <w:t>Bepalingen inzake orde, sociaal en maatschappelijk verantwoord ondernemen</w:t>
      </w:r>
      <w:bookmarkEnd w:id="134"/>
      <w:bookmarkEnd w:id="135"/>
      <w:bookmarkEnd w:id="136"/>
      <w:bookmarkEnd w:id="137"/>
      <w:bookmarkEnd w:id="138"/>
    </w:p>
    <w:p w:rsidRPr="00A85190" w:rsidR="00593699" w:rsidP="00422B33" w:rsidRDefault="00593699" w14:paraId="7469186E" w14:textId="77777777">
      <w:pPr>
        <w:spacing w:line="276" w:lineRule="auto"/>
        <w:rPr>
          <w:rFonts w:ascii="Overpass" w:hAnsi="Overpass" w:cs="Arial"/>
        </w:rPr>
      </w:pPr>
    </w:p>
    <w:p w:rsidRPr="00A85190" w:rsidR="00861B06" w:rsidP="00422B33" w:rsidRDefault="00B450CA" w14:paraId="04AA7533" w14:textId="77777777">
      <w:pPr>
        <w:pStyle w:val="Kop2"/>
        <w:spacing w:line="276" w:lineRule="auto"/>
        <w:rPr>
          <w:rFonts w:ascii="Overpass" w:hAnsi="Overpass" w:cs="Arial"/>
          <w:i/>
        </w:rPr>
      </w:pPr>
      <w:bookmarkStart w:name="_Toc146184961" w:id="139"/>
      <w:bookmarkStart w:name="_Toc152151298" w:id="140"/>
      <w:bookmarkStart w:name="_Toc152165998" w:id="141"/>
      <w:bookmarkStart w:name="_Toc176444032" w:id="142"/>
      <w:r w:rsidRPr="00A85190">
        <w:rPr>
          <w:rFonts w:ascii="Overpass" w:hAnsi="Overpass" w:cs="Arial"/>
        </w:rPr>
        <w:t>Social Return</w:t>
      </w:r>
      <w:bookmarkEnd w:id="139"/>
      <w:bookmarkEnd w:id="140"/>
      <w:bookmarkEnd w:id="141"/>
      <w:bookmarkEnd w:id="142"/>
    </w:p>
    <w:p w:rsidRPr="00A85190" w:rsidR="00861B06" w:rsidP="11D7C937" w:rsidRDefault="00B450CA" w14:paraId="7C587A60" w14:textId="7C08EE6C">
      <w:pPr>
        <w:pStyle w:val="Kop3"/>
        <w:spacing w:line="276" w:lineRule="auto"/>
        <w:rPr>
          <w:rFonts w:ascii="Overpass" w:hAnsi="Overpass" w:cs="Arial"/>
          <w:i w:val="1"/>
          <w:iCs w:val="1"/>
        </w:rPr>
      </w:pPr>
      <w:bookmarkStart w:name="_Toc152150403" w:id="143"/>
      <w:r w:rsidRPr="11D7C937" w:rsidR="00B450CA">
        <w:rPr>
          <w:rFonts w:ascii="Overpass" w:hAnsi="Overpass" w:cs="Arial"/>
        </w:rPr>
        <w:t xml:space="preserve">Opdrachtnemer is verplicht </w:t>
      </w:r>
      <w:r w:rsidRPr="11D7C937" w:rsidR="0079190D">
        <w:rPr>
          <w:rFonts w:ascii="Overpass" w:hAnsi="Overpass" w:cs="Arial"/>
        </w:rPr>
        <w:t>5%</w:t>
      </w:r>
      <w:r w:rsidRPr="11D7C937" w:rsidR="00B450CA">
        <w:rPr>
          <w:rFonts w:ascii="Overpass" w:hAnsi="Overpass" w:cs="Arial"/>
        </w:rPr>
        <w:t xml:space="preserve"> de opdracht gefactureerde omzet aan te wenden voor inspanningen </w:t>
      </w:r>
      <w:r w:rsidRPr="11D7C937" w:rsidR="00B450CA">
        <w:rPr>
          <w:rFonts w:ascii="Overpass" w:hAnsi="Overpass" w:cs="Arial"/>
        </w:rPr>
        <w:t>omtrent</w:t>
      </w:r>
      <w:r w:rsidRPr="11D7C937" w:rsidR="00B450CA">
        <w:rPr>
          <w:rFonts w:ascii="Overpass" w:hAnsi="Overpass" w:cs="Arial"/>
        </w:rPr>
        <w:t xml:space="preserve"> </w:t>
      </w:r>
      <w:r w:rsidRPr="11D7C937" w:rsidR="00B450CA">
        <w:rPr>
          <w:rFonts w:ascii="Overpass" w:hAnsi="Overpass" w:cs="Arial"/>
        </w:rPr>
        <w:t>Social</w:t>
      </w:r>
      <w:r w:rsidRPr="11D7C937" w:rsidR="00B450CA">
        <w:rPr>
          <w:rFonts w:ascii="Overpass" w:hAnsi="Overpass" w:cs="Arial"/>
        </w:rPr>
        <w:t xml:space="preserve"> Return.</w:t>
      </w:r>
      <w:bookmarkEnd w:id="143"/>
    </w:p>
    <w:p w:rsidRPr="00A85190" w:rsidR="00861B06" w:rsidP="00422B33" w:rsidRDefault="00B450CA" w14:paraId="747EB8E3" w14:textId="35DFD89F">
      <w:pPr>
        <w:pStyle w:val="Kop3"/>
        <w:spacing w:line="276" w:lineRule="auto"/>
        <w:rPr>
          <w:rFonts w:ascii="Overpass" w:hAnsi="Overpass" w:cs="Arial"/>
        </w:rPr>
      </w:pPr>
      <w:bookmarkStart w:name="_Toc152150404" w:id="144"/>
      <w:r w:rsidRPr="00A85190">
        <w:rPr>
          <w:rFonts w:ascii="Overpass" w:hAnsi="Overpass" w:cs="Arial"/>
        </w:rPr>
        <w:t>Opdrachtnemer neemt binnen één week contact op met het Expertisecentrum Social Return en conformeert zich aan de door het Expertisecentrum Social Return gehanteerde werkwijze omtrent invulling en de verantwoording van de social returnverplichting.</w:t>
      </w:r>
      <w:bookmarkEnd w:id="144"/>
      <w:r w:rsidRPr="00A85190">
        <w:rPr>
          <w:rFonts w:ascii="Overpass" w:hAnsi="Overpass" w:cs="Arial"/>
        </w:rPr>
        <w:t xml:space="preserve"> </w:t>
      </w:r>
    </w:p>
    <w:p w:rsidRPr="00A85190" w:rsidR="00D05950" w:rsidP="00422B33" w:rsidRDefault="00D05950" w14:paraId="1DCC8435" w14:textId="77777777">
      <w:pPr>
        <w:spacing w:line="276" w:lineRule="auto"/>
        <w:rPr>
          <w:rFonts w:ascii="Overpass" w:hAnsi="Overpass" w:cs="Arial"/>
          <w:lang w:val="nl-NL"/>
        </w:rPr>
      </w:pPr>
    </w:p>
    <w:p w:rsidRPr="00A85190" w:rsidR="00B450CA" w:rsidP="00422B33" w:rsidRDefault="00B450CA" w14:paraId="7A4F6425" w14:textId="4577CBED">
      <w:pPr>
        <w:pStyle w:val="Kop2"/>
        <w:spacing w:line="276" w:lineRule="auto"/>
        <w:rPr>
          <w:rFonts w:ascii="Overpass" w:hAnsi="Overpass" w:cs="Arial"/>
          <w:i/>
        </w:rPr>
      </w:pPr>
      <w:bookmarkStart w:name="_Toc146184962" w:id="145"/>
      <w:bookmarkStart w:name="_Toc152151299" w:id="146"/>
      <w:bookmarkStart w:name="_Toc152165999" w:id="147"/>
      <w:bookmarkStart w:name="_Toc176444033" w:id="148"/>
      <w:r w:rsidRPr="00A85190">
        <w:rPr>
          <w:rFonts w:ascii="Overpass" w:hAnsi="Overpass" w:cs="Arial"/>
        </w:rPr>
        <w:t>Internationale sociale voorwaarden</w:t>
      </w:r>
      <w:bookmarkEnd w:id="145"/>
      <w:bookmarkEnd w:id="146"/>
      <w:bookmarkEnd w:id="147"/>
      <w:bookmarkEnd w:id="148"/>
    </w:p>
    <w:p w:rsidRPr="00A85190" w:rsidR="00B450CA" w:rsidP="00422B33" w:rsidRDefault="00B450CA" w14:paraId="6EF059D3" w14:textId="654FE3B5">
      <w:pPr>
        <w:spacing w:line="276" w:lineRule="auto"/>
        <w:rPr>
          <w:rFonts w:ascii="Overpass" w:hAnsi="Overpass" w:cs="Arial"/>
        </w:rPr>
      </w:pPr>
      <w:r w:rsidRPr="00A85190">
        <w:rPr>
          <w:rFonts w:ascii="Overpass" w:hAnsi="Overpass" w:cs="Arial"/>
        </w:rPr>
        <w:t>Opdrachtnemer verplicht zich te houden aan internationale sociale voorwaarden (waaronder onder andere, doch niet uitsluitend, vallen: de vrijheid van vakvereniging en het recht op collectieve onderhandelingen, het verbod op dwang- en kinderarbeid, het verbod op discriminatie, het recht op arbeidszekerheid, het recht op veilige en gezonde werkomstandigheden en de inachtneming van het maximaal aantal werkuren, een en ander zoals bepaald in de ILO Conventies).</w:t>
      </w:r>
    </w:p>
    <w:p w:rsidRPr="00A85190" w:rsidR="00D05950" w:rsidP="00422B33" w:rsidRDefault="00D05950" w14:paraId="4FA97272" w14:textId="77777777">
      <w:pPr>
        <w:pStyle w:val="Plattetekst"/>
        <w:spacing w:line="276" w:lineRule="auto"/>
        <w:rPr>
          <w:rFonts w:ascii="Overpass" w:hAnsi="Overpass" w:cs="Arial"/>
        </w:rPr>
      </w:pPr>
    </w:p>
    <w:p w:rsidRPr="00A85190" w:rsidR="00861B06" w:rsidP="00422B33" w:rsidRDefault="00B450CA" w14:paraId="1F5DB29D" w14:textId="77777777">
      <w:pPr>
        <w:pStyle w:val="Kop2"/>
        <w:spacing w:line="276" w:lineRule="auto"/>
        <w:rPr>
          <w:rFonts w:ascii="Overpass" w:hAnsi="Overpass" w:cs="Arial"/>
          <w:i/>
        </w:rPr>
      </w:pPr>
      <w:bookmarkStart w:name="_Toc146184963" w:id="149"/>
      <w:bookmarkStart w:name="_Toc152151300" w:id="150"/>
      <w:bookmarkStart w:name="_Toc152166000" w:id="151"/>
      <w:bookmarkStart w:name="_Toc176444034" w:id="152"/>
      <w:r w:rsidRPr="00A85190">
        <w:rPr>
          <w:rFonts w:ascii="Overpass" w:hAnsi="Overpass" w:cs="Arial"/>
        </w:rPr>
        <w:t>Integriteitsverklaring</w:t>
      </w:r>
      <w:bookmarkEnd w:id="149"/>
      <w:bookmarkEnd w:id="150"/>
      <w:bookmarkEnd w:id="151"/>
      <w:bookmarkEnd w:id="152"/>
    </w:p>
    <w:p w:rsidRPr="00A85190" w:rsidR="00861B06" w:rsidP="00422B33" w:rsidRDefault="00B450CA" w14:paraId="3484CA97" w14:textId="77777777">
      <w:pPr>
        <w:pStyle w:val="Kop3"/>
        <w:spacing w:line="276" w:lineRule="auto"/>
        <w:rPr>
          <w:rFonts w:ascii="Overpass" w:hAnsi="Overpass" w:cs="Arial"/>
          <w:i/>
        </w:rPr>
      </w:pPr>
      <w:bookmarkStart w:name="_Toc152150405" w:id="153"/>
      <w:r w:rsidRPr="00A85190">
        <w:rPr>
          <w:rFonts w:ascii="Overpass" w:hAnsi="Overpass" w:cs="Arial"/>
        </w:rPr>
        <w:t>Opdrachtnemer verklaart dat hij ter verkrijging van de Opdracht vertegenwoordigers van Opdrachtgever generlei voordeel heeft geboden, gegeven, doen aanbieden, of doen geven. Hij zal dat ook niet alsnog doen teneinde personen in dienst van Opdrachtgever te bewegen enige handeling te verrichten of na te laten.</w:t>
      </w:r>
      <w:bookmarkEnd w:id="153"/>
    </w:p>
    <w:p w:rsidRPr="00A85190" w:rsidR="00B450CA" w:rsidP="00422B33" w:rsidRDefault="00B450CA" w14:paraId="581D81AD" w14:textId="193F82AC">
      <w:pPr>
        <w:pStyle w:val="Kop3"/>
        <w:spacing w:line="276" w:lineRule="auto"/>
        <w:rPr>
          <w:rFonts w:ascii="Overpass" w:hAnsi="Overpass" w:cs="Arial"/>
          <w:i/>
        </w:rPr>
      </w:pPr>
      <w:bookmarkStart w:name="_Toc152150406" w:id="154"/>
      <w:r w:rsidRPr="00A85190">
        <w:rPr>
          <w:rFonts w:ascii="Overpass" w:hAnsi="Overpass" w:cs="Arial"/>
        </w:rPr>
        <w:t>Opdrachtnemer is zich er bewust van en stemt er reeds nu voor alsdan mee in dat Opdrachtgever zonder meer gerechtigd is een integriteitsonderzoek te doen uitvoeren op grond van de vigerende wet- en regelgeving inzake integriteitsbeoordelingen.</w:t>
      </w:r>
      <w:bookmarkEnd w:id="154"/>
    </w:p>
    <w:p w:rsidRPr="00A85190" w:rsidR="00B450CA" w:rsidP="00422B33" w:rsidRDefault="00B450CA" w14:paraId="7F04A76E" w14:textId="77777777">
      <w:pPr>
        <w:pStyle w:val="Kop1"/>
        <w:spacing w:line="276" w:lineRule="auto"/>
        <w:rPr>
          <w:rFonts w:ascii="Overpass" w:hAnsi="Overpass" w:cs="Arial"/>
        </w:rPr>
      </w:pPr>
      <w:bookmarkStart w:name="_Toc146184964" w:id="155"/>
      <w:bookmarkStart w:name="_Toc152150407" w:id="156"/>
      <w:bookmarkStart w:name="_Toc152151301" w:id="157"/>
      <w:bookmarkStart w:name="_Toc152166001" w:id="158"/>
      <w:bookmarkStart w:name="_Toc176444035" w:id="159"/>
      <w:r w:rsidRPr="00A85190">
        <w:rPr>
          <w:rFonts w:ascii="Overpass" w:hAnsi="Overpass" w:cs="Arial"/>
        </w:rPr>
        <w:t>Slotbepalingen</w:t>
      </w:r>
      <w:bookmarkEnd w:id="155"/>
      <w:bookmarkEnd w:id="156"/>
      <w:bookmarkEnd w:id="157"/>
      <w:bookmarkEnd w:id="158"/>
      <w:bookmarkEnd w:id="159"/>
    </w:p>
    <w:p w:rsidRPr="00A85190" w:rsidR="00593699" w:rsidP="00422B33" w:rsidRDefault="00593699" w14:paraId="388FD679" w14:textId="77777777">
      <w:pPr>
        <w:spacing w:line="276" w:lineRule="auto"/>
        <w:rPr>
          <w:rFonts w:ascii="Overpass" w:hAnsi="Overpass" w:cs="Arial"/>
        </w:rPr>
      </w:pPr>
    </w:p>
    <w:p w:rsidRPr="00A85190" w:rsidR="00861B06" w:rsidP="00422B33" w:rsidRDefault="00B450CA" w14:paraId="7C6754C6" w14:textId="77777777">
      <w:pPr>
        <w:pStyle w:val="Kop2"/>
        <w:spacing w:line="276" w:lineRule="auto"/>
        <w:rPr>
          <w:rFonts w:ascii="Overpass" w:hAnsi="Overpass" w:cs="Arial"/>
          <w:i/>
        </w:rPr>
      </w:pPr>
      <w:bookmarkStart w:name="_Toc146184965" w:id="160"/>
      <w:bookmarkStart w:name="_Toc152151302" w:id="161"/>
      <w:bookmarkStart w:name="_Toc152166002" w:id="162"/>
      <w:bookmarkStart w:name="_Toc176444036" w:id="163"/>
      <w:r w:rsidRPr="00A85190">
        <w:rPr>
          <w:rFonts w:ascii="Overpass" w:hAnsi="Overpass" w:cs="Arial"/>
        </w:rPr>
        <w:t>Geschillen en toepasselijk recht</w:t>
      </w:r>
      <w:bookmarkEnd w:id="160"/>
      <w:bookmarkEnd w:id="161"/>
      <w:bookmarkEnd w:id="162"/>
      <w:bookmarkEnd w:id="163"/>
    </w:p>
    <w:p w:rsidRPr="00A85190" w:rsidR="00C40445" w:rsidP="00422B33" w:rsidRDefault="00B450CA" w14:paraId="02712D44" w14:textId="4AE24652">
      <w:pPr>
        <w:pStyle w:val="Kop3"/>
        <w:spacing w:line="276" w:lineRule="auto"/>
        <w:rPr>
          <w:rFonts w:ascii="Overpass" w:hAnsi="Overpass" w:cs="Arial"/>
          <w:i/>
        </w:rPr>
      </w:pPr>
      <w:bookmarkStart w:name="_Toc152150408" w:id="164"/>
      <w:r w:rsidRPr="00A85190">
        <w:rPr>
          <w:rFonts w:ascii="Overpass" w:hAnsi="Overpass" w:cs="Arial"/>
        </w:rPr>
        <w:t>Op deze Overeenkomst is uitsluitend Nederlands recht van toepassing.</w:t>
      </w:r>
      <w:bookmarkEnd w:id="164"/>
    </w:p>
    <w:p w:rsidRPr="00A85190" w:rsidR="00C40445" w:rsidP="00422B33" w:rsidRDefault="00B450CA" w14:paraId="54BF403A" w14:textId="0A7345B0">
      <w:pPr>
        <w:pStyle w:val="Kop3"/>
        <w:spacing w:line="276" w:lineRule="auto"/>
        <w:rPr>
          <w:rFonts w:ascii="Overpass" w:hAnsi="Overpass" w:cs="Arial"/>
        </w:rPr>
      </w:pPr>
      <w:bookmarkStart w:name="_Toc152150409" w:id="165"/>
      <w:r w:rsidRPr="00A85190">
        <w:rPr>
          <w:rFonts w:ascii="Overpass" w:hAnsi="Overpass" w:cs="Arial"/>
        </w:rPr>
        <w:t>Elk geschil betreffende de totstandkoming, uitleg of de uitvoering van deze Overeenkomst, zal in eerste aanleg ter beslechting aan de bevoegde rechter in het arrondissement Overijssel worden voorgelegd. Opdrachtgever en Opdrachtnemer zullen echter niet eerder een beroep doen op de rechter dan nadat zij zich tot het uiterste hebben ingespannen om dit geschil in onderling overleg te beslechten.</w:t>
      </w:r>
      <w:bookmarkEnd w:id="165"/>
    </w:p>
    <w:p w:rsidRPr="00A85190" w:rsidR="00593699" w:rsidP="00422B33" w:rsidRDefault="00593699" w14:paraId="52A15886" w14:textId="77777777">
      <w:pPr>
        <w:pStyle w:val="Plattetekst"/>
        <w:spacing w:line="276" w:lineRule="auto"/>
        <w:rPr>
          <w:rFonts w:ascii="Overpass" w:hAnsi="Overpass" w:cs="Arial"/>
          <w:lang w:val="nl-NL"/>
        </w:rPr>
      </w:pPr>
    </w:p>
    <w:p w:rsidRPr="00A85190" w:rsidR="00C40445" w:rsidP="00422B33" w:rsidRDefault="00B450CA" w14:paraId="040C67B9" w14:textId="77777777">
      <w:pPr>
        <w:pStyle w:val="Kop2"/>
        <w:spacing w:line="276" w:lineRule="auto"/>
        <w:rPr>
          <w:rFonts w:ascii="Overpass" w:hAnsi="Overpass" w:cs="Arial"/>
          <w:i/>
        </w:rPr>
      </w:pPr>
      <w:bookmarkStart w:name="_Toc146184966" w:id="166"/>
      <w:bookmarkStart w:name="_Toc152151303" w:id="167"/>
      <w:bookmarkStart w:name="_Toc152166003" w:id="168"/>
      <w:bookmarkStart w:name="_Toc176444037" w:id="169"/>
      <w:r w:rsidRPr="00A85190">
        <w:rPr>
          <w:rFonts w:ascii="Overpass" w:hAnsi="Overpass" w:cs="Arial"/>
        </w:rPr>
        <w:t>Wet Bibob</w:t>
      </w:r>
      <w:bookmarkEnd w:id="166"/>
      <w:bookmarkEnd w:id="167"/>
      <w:bookmarkEnd w:id="168"/>
      <w:bookmarkEnd w:id="169"/>
    </w:p>
    <w:p w:rsidRPr="00A85190" w:rsidR="00C40445" w:rsidP="00422B33" w:rsidRDefault="00B450CA" w14:paraId="0A7DB0DE" w14:textId="77777777">
      <w:pPr>
        <w:pStyle w:val="Kop3"/>
        <w:spacing w:line="276" w:lineRule="auto"/>
        <w:rPr>
          <w:rFonts w:ascii="Overpass" w:hAnsi="Overpass" w:cs="Arial"/>
          <w:i/>
        </w:rPr>
      </w:pPr>
      <w:bookmarkStart w:name="_Toc152150410" w:id="170"/>
      <w:r w:rsidRPr="00A85190">
        <w:rPr>
          <w:rFonts w:ascii="Overpass" w:hAnsi="Overpass" w:cs="Arial"/>
        </w:rPr>
        <w:t>Opdrachtgever is gerechtigd de overeenkomst eenzijdig, direct en zonder ingebrekestelling te ontbinden, indien zich ten aanzien van Opdrachtnemer een situatie voordoet als bedoeld in artikel 9, tweede lid, van de Wet Bibob. Ontbinding geschiedt niet alvorens Opdrachtgever advies heeft ingewonnen bij het Landelijk Bureau Bibob. In geval van ontbinding is Opdrachtgever jegens Opdrachtnemer niet schadeplichtig.</w:t>
      </w:r>
      <w:bookmarkEnd w:id="170"/>
      <w:r w:rsidRPr="00A85190">
        <w:rPr>
          <w:rFonts w:ascii="Overpass" w:hAnsi="Overpass" w:cs="Arial"/>
        </w:rPr>
        <w:t xml:space="preserve"> </w:t>
      </w:r>
    </w:p>
    <w:p w:rsidRPr="00A85190" w:rsidR="00B450CA" w:rsidP="00422B33" w:rsidRDefault="00B450CA" w14:paraId="6B85885D" w14:textId="43AE22E6">
      <w:pPr>
        <w:pStyle w:val="Kop3"/>
        <w:spacing w:line="276" w:lineRule="auto"/>
        <w:rPr>
          <w:rFonts w:ascii="Overpass" w:hAnsi="Overpass" w:cs="Arial"/>
        </w:rPr>
      </w:pPr>
      <w:bookmarkStart w:name="_Toc152150411" w:id="171"/>
      <w:r w:rsidRPr="00A85190">
        <w:rPr>
          <w:rFonts w:ascii="Overpass" w:hAnsi="Overpass" w:cs="Arial"/>
        </w:rPr>
        <w:t>Opdrachtnemer stelt de Opdrachtgever schriftelijk en onverwijld op de hoogte, indien er sprake is van onderaanneming in het kader van de Overeenkomst. Onderaannemers worden door Opdrachtnemer niet zonder voorafgaande toestemming van de Opdrachtgever gecontracteerd. Deze toestemming vindt in ieder geval niet plaats, indien er bij de onderaanneming sprake is van een situatie als bedoeld in art. 9, tweede lid, van de Wet Bibob. Opdrachtgever behoudt het recht voor om in dit kader advies te vragen aan het Landelijk Bureau Bibob.</w:t>
      </w:r>
      <w:bookmarkEnd w:id="171"/>
    </w:p>
    <w:p w:rsidRPr="00A85190" w:rsidR="00C40445" w:rsidP="00422B33" w:rsidRDefault="00C40445" w14:paraId="224C8E48" w14:textId="77777777">
      <w:pPr>
        <w:spacing w:line="276" w:lineRule="auto"/>
        <w:rPr>
          <w:rFonts w:ascii="Overpass" w:hAnsi="Overpass" w:cs="Arial"/>
          <w:lang w:val="nl-NL"/>
        </w:rPr>
      </w:pPr>
    </w:p>
    <w:p w:rsidRPr="00A85190" w:rsidR="00C40445" w:rsidP="00422B33" w:rsidRDefault="00B450CA" w14:paraId="7407FA41" w14:textId="77777777">
      <w:pPr>
        <w:pStyle w:val="Kop2"/>
        <w:spacing w:line="276" w:lineRule="auto"/>
        <w:rPr>
          <w:rFonts w:ascii="Overpass" w:hAnsi="Overpass" w:cs="Arial"/>
          <w:i/>
        </w:rPr>
      </w:pPr>
      <w:bookmarkStart w:name="_Toc146184967" w:id="172"/>
      <w:bookmarkStart w:name="_Toc152151304" w:id="173"/>
      <w:bookmarkStart w:name="_Toc152166004" w:id="174"/>
      <w:bookmarkStart w:name="_Toc176444038" w:id="175"/>
      <w:r w:rsidRPr="00A85190">
        <w:rPr>
          <w:rFonts w:ascii="Overpass" w:hAnsi="Overpass" w:cs="Arial"/>
        </w:rPr>
        <w:t>Slotbepalingen</w:t>
      </w:r>
      <w:bookmarkEnd w:id="172"/>
      <w:bookmarkEnd w:id="173"/>
      <w:bookmarkEnd w:id="174"/>
      <w:bookmarkEnd w:id="175"/>
    </w:p>
    <w:p w:rsidRPr="00A85190" w:rsidR="00C40445" w:rsidP="00422B33" w:rsidRDefault="00B450CA" w14:paraId="1A06E36A" w14:textId="77777777">
      <w:pPr>
        <w:pStyle w:val="Kop3"/>
        <w:spacing w:line="276" w:lineRule="auto"/>
        <w:rPr>
          <w:rFonts w:ascii="Overpass" w:hAnsi="Overpass" w:cs="Arial"/>
          <w:i/>
        </w:rPr>
      </w:pPr>
      <w:bookmarkStart w:name="_Toc152150412" w:id="176"/>
      <w:r w:rsidRPr="00A85190">
        <w:rPr>
          <w:rFonts w:ascii="Overpass" w:hAnsi="Overpass" w:cs="Arial"/>
        </w:rPr>
        <w:t>Indien één of meer bepalingen van deze Overeenkomst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Overeenkomst behouden blijft.</w:t>
      </w:r>
      <w:bookmarkEnd w:id="176"/>
    </w:p>
    <w:p w:rsidRPr="00A85190" w:rsidR="00C40445" w:rsidP="00422B33" w:rsidRDefault="00B450CA" w14:paraId="23613AEA" w14:textId="77777777">
      <w:pPr>
        <w:pStyle w:val="Kop3"/>
        <w:spacing w:line="276" w:lineRule="auto"/>
        <w:rPr>
          <w:rFonts w:ascii="Overpass" w:hAnsi="Overpass" w:cs="Arial"/>
          <w:i/>
        </w:rPr>
      </w:pPr>
      <w:bookmarkStart w:name="_Toc152150413" w:id="177"/>
      <w:r w:rsidRPr="00A85190">
        <w:rPr>
          <w:rFonts w:ascii="Overpass" w:hAnsi="Overpass" w:cs="Arial"/>
        </w:rPr>
        <w:t>Bepalingen die naar hun aard zijn bestemd om ook na beëindiging van de Overeenkomst voort te duren, behouden hun werking ook nadat de Overeenkomst is beëindigd.</w:t>
      </w:r>
      <w:bookmarkEnd w:id="177"/>
    </w:p>
    <w:p w:rsidRPr="00A85190" w:rsidR="00B450CA" w:rsidP="00422B33" w:rsidRDefault="00B450CA" w14:paraId="4572D08F" w14:textId="7C9CB88F">
      <w:pPr>
        <w:pStyle w:val="Kop3"/>
        <w:spacing w:line="276" w:lineRule="auto"/>
        <w:rPr>
          <w:rFonts w:ascii="Overpass" w:hAnsi="Overpass" w:cs="Arial"/>
          <w:i/>
        </w:rPr>
      </w:pPr>
      <w:bookmarkStart w:name="_Toc152150414" w:id="178"/>
      <w:r w:rsidRPr="00A85190">
        <w:rPr>
          <w:rFonts w:ascii="Overpass" w:hAnsi="Overpass" w:cs="Arial"/>
        </w:rPr>
        <w:t>Opdrachtnemer vrijwaart Opdrachtgever tegen aanspraken van zijn personeel of Hulppersonen gebaseerd op het beweerdelijk bestaan van een arbeidsovereenkomst met Opdrachtgever. Het bestaan van een arbeidsovereenkomst is uitdrukkelijk uitgesloten. Opdrachtgever houdt zich het recht voor deze overeenkomst te laten toetsen door de belastingdienst in het kader van de Wet deregulering beoordeling arbeidsrelaties.</w:t>
      </w:r>
      <w:bookmarkEnd w:id="178"/>
    </w:p>
    <w:p w:rsidRPr="00A85190" w:rsidR="00C40445" w:rsidP="00422B33" w:rsidRDefault="00C40445" w14:paraId="4C7EFB45" w14:textId="77777777">
      <w:pPr>
        <w:pStyle w:val="Plattetekst"/>
        <w:spacing w:line="276" w:lineRule="auto"/>
        <w:rPr>
          <w:rFonts w:ascii="Overpass" w:hAnsi="Overpass" w:cs="Arial"/>
        </w:rPr>
      </w:pPr>
    </w:p>
    <w:p w:rsidRPr="00A85190" w:rsidR="00B450CA" w:rsidP="00422B33" w:rsidRDefault="00B450CA" w14:paraId="7DBB91F6" w14:textId="7E599304">
      <w:pPr>
        <w:pStyle w:val="Plattetekst"/>
        <w:spacing w:line="276" w:lineRule="auto"/>
        <w:rPr>
          <w:rFonts w:ascii="Overpass" w:hAnsi="Overpass" w:cs="Arial"/>
        </w:rPr>
      </w:pPr>
      <w:r w:rsidRPr="00A85190">
        <w:rPr>
          <w:rFonts w:ascii="Overpass" w:hAnsi="Overpass" w:cs="Arial"/>
        </w:rPr>
        <w:t>Aldus op de laatste van de hierna genoemde data overeengekomen en in tweevoud ondertekend</w:t>
      </w:r>
      <w:r w:rsidRPr="00A85190">
        <w:rPr>
          <w:rStyle w:val="Voetnootmarkering"/>
          <w:rFonts w:ascii="Overpass" w:hAnsi="Overpass" w:cs="Arial"/>
        </w:rPr>
        <w:footnoteReference w:id="2"/>
      </w:r>
      <w:r w:rsidRPr="00A85190">
        <w:rPr>
          <w:rFonts w:ascii="Overpass" w:hAnsi="Overpass" w:cs="Arial"/>
        </w:rPr>
        <w:t>,</w:t>
      </w:r>
    </w:p>
    <w:tbl>
      <w:tblPr>
        <w:tblW w:w="90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30"/>
        <w:gridCol w:w="4530"/>
      </w:tblGrid>
      <w:tr w:rsidRPr="00A85190" w:rsidR="00B450CA" w14:paraId="13A769C2"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1FDB912A"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Opdrachtgever</w:t>
            </w:r>
          </w:p>
        </w:tc>
        <w:tc>
          <w:tcPr>
            <w:tcW w:w="4530" w:type="dxa"/>
            <w:tcBorders>
              <w:top w:val="nil"/>
              <w:left w:val="nil"/>
              <w:bottom w:val="nil"/>
              <w:right w:val="nil"/>
            </w:tcBorders>
            <w:shd w:val="clear" w:color="auto" w:fill="auto"/>
            <w:hideMark/>
          </w:tcPr>
          <w:p w:rsidRPr="00A85190" w:rsidR="00B450CA" w:rsidP="00422B33" w:rsidRDefault="00B450CA" w14:paraId="455CC968"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Opdrachtnemer</w:t>
            </w:r>
          </w:p>
        </w:tc>
      </w:tr>
      <w:tr w:rsidRPr="00A85190" w:rsidR="00B450CA" w14:paraId="40624D4E" w14:textId="77777777">
        <w:trPr>
          <w:trHeight w:val="232"/>
        </w:trPr>
        <w:tc>
          <w:tcPr>
            <w:tcW w:w="4530" w:type="dxa"/>
            <w:tcBorders>
              <w:top w:val="nil"/>
              <w:left w:val="nil"/>
              <w:bottom w:val="nil"/>
              <w:right w:val="nil"/>
            </w:tcBorders>
            <w:shd w:val="clear" w:color="auto" w:fill="auto"/>
            <w:hideMark/>
          </w:tcPr>
          <w:p w:rsidRPr="00A85190" w:rsidR="00B450CA" w:rsidP="00422B33" w:rsidRDefault="00B450CA" w14:paraId="1890FC30" w14:textId="2F81A394">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w:t>
            </w:r>
            <w:r w:rsidR="00273615">
              <w:rPr>
                <w:rStyle w:val="normaltextrun"/>
                <w:rFonts w:ascii="Overpass" w:hAnsi="Overpass" w:cs="Arial"/>
                <w:sz w:val="18"/>
                <w:szCs w:val="18"/>
              </w:rPr>
              <w:t>mens gemeente Zwolle  en SSC Ons</w:t>
            </w:r>
          </w:p>
        </w:tc>
        <w:tc>
          <w:tcPr>
            <w:tcW w:w="4530" w:type="dxa"/>
            <w:tcBorders>
              <w:top w:val="nil"/>
              <w:left w:val="nil"/>
              <w:bottom w:val="nil"/>
              <w:right w:val="nil"/>
            </w:tcBorders>
            <w:shd w:val="clear" w:color="auto" w:fill="auto"/>
            <w:hideMark/>
          </w:tcPr>
          <w:p w:rsidRPr="00A85190" w:rsidR="00B450CA" w:rsidP="00422B33" w:rsidRDefault="00B450CA" w14:paraId="0D278692" w14:textId="77777777">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Naam</w:t>
            </w:r>
          </w:p>
        </w:tc>
      </w:tr>
      <w:tr w:rsidRPr="00A85190" w:rsidR="00B450CA" w14:paraId="39C8C561" w14:textId="77777777">
        <w:trPr>
          <w:trHeight w:val="300"/>
        </w:trPr>
        <w:tc>
          <w:tcPr>
            <w:tcW w:w="4530" w:type="dxa"/>
            <w:tcBorders>
              <w:top w:val="nil"/>
              <w:left w:val="nil"/>
              <w:bottom w:val="nil"/>
              <w:right w:val="nil"/>
            </w:tcBorders>
            <w:shd w:val="clear" w:color="auto" w:fill="auto"/>
          </w:tcPr>
          <w:p w:rsidRPr="00A85190" w:rsidR="00B450CA" w:rsidP="00422B33" w:rsidRDefault="00B450CA" w14:paraId="163C8101"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shd w:val="clear" w:color="auto" w:fill="auto"/>
          </w:tcPr>
          <w:p w:rsidRPr="00A85190" w:rsidR="00B450CA" w:rsidP="00422B33" w:rsidRDefault="00B450CA" w14:paraId="2A2DCAC6"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45B6DD61"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6648DD99" w14:textId="4348D4FF">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r w:rsidR="00273615">
              <w:rPr>
                <w:rStyle w:val="normaltextrun"/>
                <w:rFonts w:ascii="Overpass" w:hAnsi="Overpass" w:cs="Arial"/>
                <w:sz w:val="18"/>
                <w:szCs w:val="18"/>
              </w:rPr>
              <w:t xml:space="preserve"> E. Janssens</w:t>
            </w:r>
          </w:p>
        </w:tc>
        <w:tc>
          <w:tcPr>
            <w:tcW w:w="4530" w:type="dxa"/>
            <w:tcBorders>
              <w:top w:val="nil"/>
              <w:left w:val="nil"/>
              <w:bottom w:val="nil"/>
              <w:right w:val="nil"/>
            </w:tcBorders>
            <w:shd w:val="clear" w:color="auto" w:fill="auto"/>
            <w:hideMark/>
          </w:tcPr>
          <w:p w:rsidRPr="00A85190" w:rsidR="00B450CA" w:rsidP="00422B33" w:rsidRDefault="00B450CA" w14:paraId="146A1BBD"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p>
        </w:tc>
      </w:tr>
      <w:tr w:rsidRPr="00A85190" w:rsidR="00B450CA" w14:paraId="43E63397"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1357A32A"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241B3C54"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09F3D9A8"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7155EFDC" w14:textId="47DBDCEE">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r w:rsidR="00273615">
              <w:rPr>
                <w:rStyle w:val="normaltextrun"/>
                <w:rFonts w:ascii="Overpass" w:hAnsi="Overpass" w:cs="Arial"/>
                <w:sz w:val="18"/>
                <w:szCs w:val="18"/>
              </w:rPr>
              <w:t xml:space="preserve"> Afdelingshoofd HR</w:t>
            </w:r>
          </w:p>
        </w:tc>
        <w:tc>
          <w:tcPr>
            <w:tcW w:w="4530" w:type="dxa"/>
            <w:tcBorders>
              <w:top w:val="nil"/>
              <w:left w:val="nil"/>
              <w:bottom w:val="nil"/>
              <w:right w:val="nil"/>
            </w:tcBorders>
            <w:shd w:val="clear" w:color="auto" w:fill="auto"/>
            <w:hideMark/>
          </w:tcPr>
          <w:p w:rsidRPr="00A85190" w:rsidR="00B450CA" w:rsidP="00422B33" w:rsidRDefault="00B450CA" w14:paraId="08DFBA1F"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p>
        </w:tc>
      </w:tr>
      <w:tr w:rsidRPr="00A85190" w:rsidR="00B450CA" w14:paraId="7D240B22"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6AF1C3D1"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57F21532"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4860B1C4" w14:textId="77777777">
        <w:trPr>
          <w:trHeight w:val="135"/>
        </w:trPr>
        <w:tc>
          <w:tcPr>
            <w:tcW w:w="4530" w:type="dxa"/>
            <w:tcBorders>
              <w:top w:val="nil"/>
              <w:left w:val="nil"/>
              <w:bottom w:val="nil"/>
              <w:right w:val="nil"/>
            </w:tcBorders>
            <w:shd w:val="clear" w:color="auto" w:fill="auto"/>
            <w:hideMark/>
          </w:tcPr>
          <w:p w:rsidRPr="00A85190" w:rsidR="00B450CA" w:rsidP="00422B33" w:rsidRDefault="00B450CA" w14:paraId="6ACC0DBC" w14:textId="288E0B22">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r w:rsidR="00273615">
              <w:rPr>
                <w:rStyle w:val="normaltextrun"/>
                <w:rFonts w:ascii="Overpass" w:hAnsi="Overpass" w:cs="Arial"/>
                <w:sz w:val="18"/>
                <w:szCs w:val="18"/>
              </w:rPr>
              <w:t xml:space="preserve"> Zwolle</w:t>
            </w:r>
          </w:p>
        </w:tc>
        <w:tc>
          <w:tcPr>
            <w:tcW w:w="4530" w:type="dxa"/>
            <w:tcBorders>
              <w:top w:val="nil"/>
              <w:left w:val="nil"/>
              <w:bottom w:val="nil"/>
              <w:right w:val="nil"/>
            </w:tcBorders>
            <w:shd w:val="clear" w:color="auto" w:fill="auto"/>
            <w:hideMark/>
          </w:tcPr>
          <w:p w:rsidRPr="00A85190" w:rsidR="00B450CA" w:rsidP="00422B33" w:rsidRDefault="00B450CA" w14:paraId="3137E533"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p>
        </w:tc>
      </w:tr>
      <w:tr w:rsidRPr="00A85190" w:rsidR="00B450CA" w14:paraId="25161EED"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409076AF" w14:textId="77777777">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shd w:val="clear" w:color="auto" w:fill="auto"/>
            <w:hideMark/>
          </w:tcPr>
          <w:p w:rsidRPr="00A85190" w:rsidR="00B450CA" w:rsidP="00422B33" w:rsidRDefault="00B450CA" w14:paraId="0125E02F" w14:textId="77777777">
            <w:pPr>
              <w:pStyle w:val="paragraph"/>
              <w:spacing w:before="0" w:beforeAutospacing="0" w:after="0" w:afterAutospacing="0" w:line="276" w:lineRule="auto"/>
              <w:textAlignment w:val="baseline"/>
              <w:rPr>
                <w:rFonts w:ascii="Overpass" w:hAnsi="Overpass" w:cs="Arial"/>
                <w:sz w:val="18"/>
                <w:szCs w:val="18"/>
              </w:rPr>
            </w:pPr>
          </w:p>
        </w:tc>
      </w:tr>
      <w:tr w:rsidRPr="00A85190" w:rsidR="00B450CA" w14:paraId="33E7C97B" w14:textId="77777777">
        <w:trPr>
          <w:trHeight w:val="261"/>
        </w:trPr>
        <w:tc>
          <w:tcPr>
            <w:tcW w:w="4530" w:type="dxa"/>
            <w:tcBorders>
              <w:top w:val="nil"/>
              <w:left w:val="nil"/>
              <w:bottom w:val="nil"/>
              <w:right w:val="nil"/>
            </w:tcBorders>
            <w:shd w:val="clear" w:color="auto" w:fill="auto"/>
            <w:hideMark/>
          </w:tcPr>
          <w:p w:rsidRPr="00A85190" w:rsidR="00B450CA" w:rsidP="00422B33" w:rsidRDefault="00B450CA" w14:paraId="5CAD383F"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c>
          <w:tcPr>
            <w:tcW w:w="4530" w:type="dxa"/>
            <w:tcBorders>
              <w:top w:val="nil"/>
              <w:left w:val="nil"/>
              <w:bottom w:val="nil"/>
              <w:right w:val="nil"/>
            </w:tcBorders>
            <w:shd w:val="clear" w:color="auto" w:fill="auto"/>
            <w:hideMark/>
          </w:tcPr>
          <w:p w:rsidRPr="00A85190" w:rsidR="00B450CA" w:rsidP="00422B33" w:rsidRDefault="00B450CA" w14:paraId="7C53BF88"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r>
      <w:tr w:rsidRPr="00A85190" w:rsidR="00B450CA" w14:paraId="1E424FD4" w14:textId="77777777">
        <w:trPr>
          <w:trHeight w:val="300"/>
        </w:trPr>
        <w:tc>
          <w:tcPr>
            <w:tcW w:w="4530" w:type="dxa"/>
            <w:tcBorders>
              <w:top w:val="nil"/>
              <w:left w:val="nil"/>
              <w:bottom w:val="nil"/>
              <w:right w:val="nil"/>
            </w:tcBorders>
            <w:shd w:val="clear" w:color="auto" w:fill="auto"/>
          </w:tcPr>
          <w:p w:rsidRPr="00A85190" w:rsidR="00B450CA" w:rsidP="00422B33" w:rsidRDefault="00B450CA" w14:paraId="5E293DF0"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shd w:val="clear" w:color="auto" w:fill="auto"/>
          </w:tcPr>
          <w:p w:rsidRPr="00A85190" w:rsidR="00B450CA" w:rsidP="00422B33" w:rsidRDefault="00B450CA" w14:paraId="6F39FA40" w14:textId="77777777">
            <w:pPr>
              <w:pStyle w:val="paragraph"/>
              <w:spacing w:before="0" w:beforeAutospacing="0" w:after="0" w:afterAutospacing="0" w:line="276" w:lineRule="auto"/>
              <w:textAlignment w:val="baseline"/>
              <w:rPr>
                <w:rStyle w:val="normaltextrun"/>
                <w:rFonts w:ascii="Overpass" w:hAnsi="Overpass" w:cs="Arial"/>
                <w:sz w:val="18"/>
                <w:szCs w:val="18"/>
              </w:rPr>
            </w:pPr>
          </w:p>
        </w:tc>
      </w:tr>
      <w:tr w:rsidRPr="00A85190" w:rsidR="00B450CA" w14:paraId="15243AC4" w14:textId="77777777">
        <w:trPr>
          <w:trHeight w:val="300"/>
        </w:trPr>
        <w:tc>
          <w:tcPr>
            <w:tcW w:w="4530" w:type="dxa"/>
            <w:tcBorders>
              <w:top w:val="nil"/>
              <w:left w:val="nil"/>
              <w:bottom w:val="nil"/>
              <w:right w:val="nil"/>
            </w:tcBorders>
            <w:shd w:val="clear" w:color="auto" w:fill="auto"/>
            <w:hideMark/>
          </w:tcPr>
          <w:p w:rsidRPr="00A85190" w:rsidR="00B450CA" w:rsidP="00422B33" w:rsidRDefault="00B450CA" w14:paraId="70FD451D"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tc>
        <w:tc>
          <w:tcPr>
            <w:tcW w:w="4530" w:type="dxa"/>
            <w:tcBorders>
              <w:top w:val="nil"/>
              <w:left w:val="nil"/>
              <w:bottom w:val="nil"/>
              <w:right w:val="nil"/>
            </w:tcBorders>
            <w:shd w:val="clear" w:color="auto" w:fill="auto"/>
            <w:hideMark/>
          </w:tcPr>
          <w:p w:rsidRPr="00A85190" w:rsidR="00B450CA" w:rsidP="00422B33" w:rsidRDefault="00B450CA" w14:paraId="3F516637" w14:textId="77777777">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p w:rsidRPr="00A85190" w:rsidR="00B450CA" w:rsidP="00422B33" w:rsidRDefault="00B450CA" w14:paraId="30CB2F69" w14:textId="77777777">
            <w:pPr>
              <w:pStyle w:val="paragraph"/>
              <w:spacing w:before="0" w:beforeAutospacing="0" w:after="0" w:afterAutospacing="0" w:line="276" w:lineRule="auto"/>
              <w:textAlignment w:val="baseline"/>
              <w:rPr>
                <w:rFonts w:ascii="Overpass" w:hAnsi="Overpass" w:cs="Arial"/>
                <w:sz w:val="18"/>
                <w:szCs w:val="18"/>
              </w:rPr>
            </w:pPr>
          </w:p>
          <w:p w:rsidRPr="00A85190" w:rsidR="00B450CA" w:rsidP="00422B33" w:rsidRDefault="00B450CA" w14:paraId="7DE6AA67" w14:textId="77777777">
            <w:pPr>
              <w:pStyle w:val="paragraph"/>
              <w:spacing w:before="0" w:beforeAutospacing="0" w:after="0" w:afterAutospacing="0" w:line="276" w:lineRule="auto"/>
              <w:textAlignment w:val="baseline"/>
              <w:rPr>
                <w:rFonts w:ascii="Overpass" w:hAnsi="Overpass" w:cs="Arial"/>
                <w:sz w:val="18"/>
                <w:szCs w:val="18"/>
              </w:rPr>
            </w:pPr>
          </w:p>
        </w:tc>
      </w:tr>
    </w:tbl>
    <w:p w:rsidRPr="00A85190" w:rsidR="00B450CA" w:rsidP="00422B33" w:rsidRDefault="00B450CA" w14:paraId="29EF22BB" w14:textId="52150F55">
      <w:pPr>
        <w:pStyle w:val="Kop1"/>
        <w:spacing w:line="276" w:lineRule="auto"/>
        <w:rPr>
          <w:rFonts w:ascii="Overpass" w:hAnsi="Overpass" w:cs="Arial"/>
        </w:rPr>
      </w:pPr>
      <w:bookmarkStart w:name="_Toc146184968" w:id="179"/>
      <w:bookmarkStart w:name="_Toc152150415" w:id="180"/>
      <w:bookmarkStart w:name="_Toc152151305" w:id="181"/>
      <w:bookmarkStart w:name="_Toc152166005" w:id="182"/>
      <w:bookmarkStart w:name="_Toc176444039" w:id="183"/>
      <w:r w:rsidRPr="00A85190">
        <w:rPr>
          <w:rFonts w:ascii="Overpass" w:hAnsi="Overpass" w:cs="Arial"/>
        </w:rPr>
        <w:t>Bijlagen</w:t>
      </w:r>
      <w:bookmarkEnd w:id="179"/>
      <w:bookmarkEnd w:id="180"/>
      <w:bookmarkEnd w:id="181"/>
      <w:bookmarkEnd w:id="182"/>
      <w:bookmarkEnd w:id="183"/>
    </w:p>
    <w:p w:rsidRPr="00A85190" w:rsidR="00B450CA" w:rsidP="00422B33" w:rsidRDefault="00B450CA" w14:paraId="56143C3F" w14:textId="77777777">
      <w:pPr>
        <w:pStyle w:val="Lijstalinea"/>
        <w:numPr>
          <w:ilvl w:val="0"/>
          <w:numId w:val="14"/>
        </w:numPr>
        <w:spacing w:line="276" w:lineRule="auto"/>
        <w:rPr>
          <w:rFonts w:ascii="Overpass" w:hAnsi="Overpass" w:cs="Arial"/>
        </w:rPr>
      </w:pPr>
      <w:hyperlink w:history="1" r:id="rId16">
        <w:r w:rsidRPr="00A85190">
          <w:rPr>
            <w:rStyle w:val="Hyperlink"/>
            <w:rFonts w:ascii="Overpass" w:hAnsi="Overpass" w:cs="Arial"/>
          </w:rPr>
          <w:t>AIV 2022</w:t>
        </w:r>
      </w:hyperlink>
      <w:r w:rsidRPr="00A85190">
        <w:rPr>
          <w:rFonts w:ascii="Overpass" w:hAnsi="Overpass" w:cs="Arial"/>
        </w:rPr>
        <w:t>;</w:t>
      </w:r>
    </w:p>
    <w:p w:rsidRPr="00A85190" w:rsidR="00B450CA" w:rsidP="00422B33" w:rsidRDefault="00B450CA" w14:paraId="61580E55" w14:textId="77777777">
      <w:pPr>
        <w:pStyle w:val="Lijstalinea"/>
        <w:numPr>
          <w:ilvl w:val="0"/>
          <w:numId w:val="14"/>
        </w:numPr>
        <w:spacing w:line="276" w:lineRule="auto"/>
        <w:rPr>
          <w:rFonts w:ascii="Overpass" w:hAnsi="Overpass" w:cs="Arial"/>
        </w:rPr>
      </w:pPr>
      <w:r w:rsidRPr="00A85190">
        <w:rPr>
          <w:rFonts w:ascii="Overpass" w:hAnsi="Overpass" w:cs="Arial"/>
        </w:rPr>
        <w:t xml:space="preserve">De Nota van inlichtingen d.d. </w:t>
      </w:r>
      <w:r w:rsidRPr="00A85190">
        <w:rPr>
          <w:rFonts w:ascii="Overpass" w:hAnsi="Overpass" w:cs="Arial"/>
        </w:rPr>
        <w:fldChar w:fldCharType="begin">
          <w:ffData>
            <w:name w:val="Text30"/>
            <w:enabled/>
            <w:calcOnExit w:val="0"/>
            <w:textInput>
              <w:default w:val="[datum]"/>
            </w:textInput>
          </w:ffData>
        </w:fldChar>
      </w:r>
      <w:bookmarkStart w:name="Text30" w:id="184"/>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[datum]</w:t>
      </w:r>
      <w:r w:rsidRPr="00A85190">
        <w:rPr>
          <w:rFonts w:ascii="Overpass" w:hAnsi="Overpass" w:cs="Arial"/>
        </w:rPr>
        <w:fldChar w:fldCharType="end"/>
      </w:r>
      <w:bookmarkEnd w:id="184"/>
      <w:r w:rsidRPr="00A85190">
        <w:rPr>
          <w:rFonts w:ascii="Overpass" w:hAnsi="Overpass" w:cs="Arial"/>
        </w:rPr>
        <w:t>;</w:t>
      </w:r>
    </w:p>
    <w:p w:rsidRPr="00A85190" w:rsidR="00B450CA" w:rsidP="00422B33" w:rsidRDefault="00B450CA" w14:paraId="0A2ABDBB" w14:textId="77777777">
      <w:pPr>
        <w:pStyle w:val="Lijstalinea"/>
        <w:numPr>
          <w:ilvl w:val="0"/>
          <w:numId w:val="14"/>
        </w:numPr>
        <w:spacing w:line="276" w:lineRule="auto"/>
        <w:rPr>
          <w:rFonts w:ascii="Overpass" w:hAnsi="Overpass" w:cs="Arial"/>
        </w:rPr>
      </w:pPr>
      <w:r w:rsidRPr="00A85190">
        <w:rPr>
          <w:rFonts w:ascii="Overpass" w:hAnsi="Overpass" w:cs="Arial"/>
        </w:rPr>
        <w:t>Het Beschrijvend document van Opdrachtgever;</w:t>
      </w:r>
    </w:p>
    <w:p w:rsidRPr="00A85190" w:rsidR="00B450CA" w:rsidP="00422B33" w:rsidRDefault="00B450CA" w14:paraId="1091E687" w14:textId="1D475D7D">
      <w:pPr>
        <w:pStyle w:val="Lijstalinea"/>
        <w:numPr>
          <w:ilvl w:val="0"/>
          <w:numId w:val="14"/>
        </w:numPr>
        <w:spacing w:line="276" w:lineRule="auto"/>
        <w:rPr>
          <w:rFonts w:ascii="Overpass" w:hAnsi="Overpass" w:cs="Arial"/>
        </w:rPr>
      </w:pPr>
      <w:r w:rsidRPr="00A85190">
        <w:rPr>
          <w:rFonts w:ascii="Overpass" w:hAnsi="Overpass" w:cs="Arial"/>
        </w:rPr>
        <w:t>De Inschrijving van Opdrachtnemer.</w:t>
      </w:r>
    </w:p>
    <w:p w:rsidRPr="00A85190" w:rsidR="00B450CA" w:rsidP="00422B33" w:rsidRDefault="00B450CA" w14:paraId="48457939" w14:textId="77777777">
      <w:pPr>
        <w:pStyle w:val="Plattetekst"/>
        <w:spacing w:line="276" w:lineRule="auto"/>
        <w:rPr>
          <w:rFonts w:ascii="Overpass" w:hAnsi="Overpass" w:cs="Arial"/>
        </w:rPr>
      </w:pPr>
      <w:r w:rsidRPr="00A85190">
        <w:rPr>
          <w:rFonts w:ascii="Overpass" w:hAnsi="Overpass" w:cs="Arial"/>
        </w:rPr>
        <w:t>Deze bijlagen zijn reeds in bezit van Partijen en worden niet fysiek aan deze Overeenkomst gehecht.</w:t>
      </w:r>
    </w:p>
    <w:p w:rsidRPr="00A85190" w:rsidR="00373754" w:rsidP="00411A34" w:rsidRDefault="00373754" w14:paraId="0ADBB706" w14:textId="6C4DE307">
      <w:pPr>
        <w:pStyle w:val="Lijstalinea"/>
        <w:numPr>
          <w:ilvl w:val="0"/>
          <w:numId w:val="14"/>
        </w:numPr>
        <w:spacing w:line="276" w:lineRule="auto"/>
        <w:rPr>
          <w:rFonts w:ascii="Overpass" w:hAnsi="Overpass" w:cs="Arial"/>
        </w:rPr>
      </w:pPr>
      <w:r w:rsidRPr="00A85190">
        <w:rPr>
          <w:rFonts w:ascii="Overpass" w:hAnsi="Overpass" w:cs="Arial"/>
        </w:rPr>
        <w:t>Communicatiematrix en/of escalatiematrix conform artike</w:t>
      </w:r>
      <w:r w:rsidRPr="00A85190" w:rsidR="00411A34">
        <w:rPr>
          <w:rFonts w:ascii="Overpass" w:hAnsi="Overpass" w:cs="Arial"/>
        </w:rPr>
        <w:t>l</w:t>
      </w:r>
      <w:r w:rsidRPr="00A85190">
        <w:rPr>
          <w:rFonts w:ascii="Overpass" w:hAnsi="Overpass" w:cs="Arial"/>
        </w:rPr>
        <w:t xml:space="preserve"> </w:t>
      </w:r>
      <w:r w:rsidRPr="00A85190" w:rsidR="00411A34">
        <w:rPr>
          <w:rFonts w:ascii="Overpass" w:hAnsi="Overpass" w:cs="Arial"/>
        </w:rPr>
        <w:t>9.</w:t>
      </w:r>
      <w:r w:rsidRPr="00A85190">
        <w:rPr>
          <w:rFonts w:ascii="Overpass" w:hAnsi="Overpass" w:cs="Arial"/>
        </w:rPr>
        <w:t>3</w:t>
      </w:r>
    </w:p>
    <w:p w:rsidRPr="00A85190" w:rsidR="00373754" w:rsidP="00422B33" w:rsidRDefault="00373754" w14:paraId="207CB55E" w14:textId="77777777">
      <w:pPr>
        <w:pStyle w:val="Plattetekst"/>
        <w:spacing w:line="276" w:lineRule="auto"/>
        <w:rPr>
          <w:rFonts w:ascii="Overpass" w:hAnsi="Overpass" w:cs="Arial"/>
        </w:rPr>
      </w:pPr>
    </w:p>
    <w:p w:rsidRPr="00A85190" w:rsidR="00215FC7" w:rsidP="00422B33" w:rsidRDefault="00215FC7" w14:paraId="01AD2504" w14:textId="0B7A80CF">
      <w:pPr>
        <w:pStyle w:val="Heading2kop"/>
        <w:spacing w:line="276" w:lineRule="auto"/>
        <w:rPr>
          <w:rFonts w:ascii="Overpass" w:hAnsi="Overpass" w:cs="Arial"/>
        </w:rPr>
      </w:pPr>
    </w:p>
    <w:sectPr w:rsidRPr="00A85190" w:rsidR="00215FC7" w:rsidSect="002F0513">
      <w:headerReference w:type="even" r:id="rId17"/>
      <w:footerReference w:type="even" r:id="rId18"/>
      <w:footerReference w:type="default" r:id="rId19"/>
      <w:headerReference w:type="first" r:id="rId20"/>
      <w:footerReference w:type="first" r:id="rId21"/>
      <w:pgSz w:w="11906" w:h="16838" w:orient="portrait" w:code="9"/>
      <w:pgMar w:top="1871" w:right="1134" w:bottom="1418" w:left="1134" w:header="0" w:footer="39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eur" w:id="5">
    <w:p w:rsidR="00E6610F" w:rsidP="00E6610F" w:rsidRDefault="00E6610F" w14:paraId="2AEB0EAA" w14:textId="77777777">
      <w:pPr>
        <w:pStyle w:val="Tekstopmerking"/>
      </w:pPr>
      <w:r>
        <w:rPr>
          <w:rStyle w:val="Verwijzingopmerking"/>
        </w:rPr>
        <w:annotationRef/>
      </w:r>
      <w:r>
        <w:rPr>
          <w:color w:val="333333"/>
        </w:rPr>
        <w:t>Dit moet exact gelijk zijn aan de juridische naam van de inschrijver !</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B0E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B0EAA" w16cid:durableId="2688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69D2" w:rsidRDefault="005669D2" w14:paraId="70F1A163" w14:textId="77777777">
      <w:r>
        <w:separator/>
      </w:r>
    </w:p>
  </w:endnote>
  <w:endnote w:type="continuationSeparator" w:id="0">
    <w:p w:rsidR="005669D2" w:rsidRDefault="005669D2" w14:paraId="443B24F4" w14:textId="77777777">
      <w:r>
        <w:continuationSeparator/>
      </w:r>
    </w:p>
  </w:endnote>
  <w:endnote w:type="continuationNotice" w:id="1">
    <w:p w:rsidR="005669D2" w:rsidRDefault="005669D2" w14:paraId="6BF719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verpass">
    <w:panose1 w:val="00000000000000000000"/>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rsidR="00B80EC3" w:rsidRDefault="00B80EC3" w14:paraId="619126AF" w14:textId="77777777">
        <w:pPr>
          <w:pStyle w:val="Voettekst"/>
          <w:jc w:val="right"/>
        </w:pPr>
        <w:r>
          <w:fldChar w:fldCharType="begin"/>
        </w:r>
        <w:r>
          <w:instrText>PAGE   \* MERGEFORMAT</w:instrText>
        </w:r>
        <w:r>
          <w:fldChar w:fldCharType="separate"/>
        </w:r>
        <w:r>
          <w:t>2</w:t>
        </w:r>
        <w:r>
          <w:fldChar w:fldCharType="end"/>
        </w:r>
      </w:p>
    </w:sdtContent>
  </w:sdt>
  <w:p w:rsidR="00713A38" w:rsidRDefault="00713A38" w14:paraId="1886013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30242"/>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rsidR="00D51932" w:rsidRDefault="00D51932" w14:paraId="550007A4" w14:textId="77777777">
            <w:pPr>
              <w:pStyle w:val="Voettekst"/>
              <w:jc w:val="right"/>
            </w:pPr>
          </w:p>
          <w:p w:rsidR="00D51932" w:rsidRDefault="00D51932" w14:paraId="45B2C1B7" w14:textId="77777777">
            <w:pPr>
              <w:pStyle w:val="Voettekst"/>
              <w:jc w:val="right"/>
            </w:pPr>
          </w:p>
          <w:p w:rsidR="00D51932" w:rsidRDefault="00D51932" w14:paraId="349AFD46" w14:textId="77777777">
            <w:pPr>
              <w:pStyle w:val="Voettekst"/>
              <w:jc w:val="right"/>
              <w:rPr>
                <w:lang w:val="nl-NL"/>
              </w:rPr>
            </w:pPr>
          </w:p>
          <w:tbl>
            <w:tblPr>
              <w:tblStyle w:val="Tabelraster"/>
              <w:tblW w:w="0" w:type="auto"/>
              <w:tblLook w:val="04A0" w:firstRow="1" w:lastRow="0" w:firstColumn="1" w:lastColumn="0" w:noHBand="0" w:noVBand="1"/>
            </w:tblPr>
            <w:tblGrid>
              <w:gridCol w:w="9628"/>
            </w:tblGrid>
            <w:tr w:rsidR="00D51932" w:rsidTr="00D51932" w14:paraId="364009EB" w14:textId="77777777">
              <w:tc>
                <w:tcPr>
                  <w:tcW w:w="9628" w:type="dxa"/>
                  <w:tcBorders>
                    <w:top w:val="nil"/>
                    <w:left w:val="nil"/>
                    <w:bottom w:val="single" w:color="000000" w:themeColor="text1" w:sz="4" w:space="0"/>
                    <w:right w:val="nil"/>
                  </w:tcBorders>
                </w:tcPr>
                <w:p w:rsidR="00D51932" w:rsidP="00D51932" w:rsidRDefault="00D51932" w14:paraId="0147B038" w14:textId="77777777">
                  <w:pPr>
                    <w:pStyle w:val="Voettekst"/>
                    <w:rPr>
                      <w:lang w:val="nl-NL"/>
                    </w:rPr>
                  </w:pPr>
                </w:p>
              </w:tc>
            </w:tr>
          </w:tbl>
          <w:p w:rsidRPr="007739E2" w:rsidR="00D51932" w:rsidP="00D51932" w:rsidRDefault="001722BF" w14:paraId="1566F65C" w14:textId="432360F5">
            <w:pPr>
              <w:pStyle w:val="Voettekst"/>
              <w:rPr>
                <w:rFonts w:ascii="Arial" w:hAnsi="Arial" w:cs="Arial"/>
                <w:szCs w:val="18"/>
                <w:lang w:val="nl-NL"/>
              </w:rPr>
            </w:pPr>
            <w:r>
              <w:rPr>
                <w:rFonts w:ascii="Arial" w:hAnsi="Arial" w:cs="Arial"/>
                <w:szCs w:val="18"/>
                <w:lang w:val="nl-NL"/>
              </w:rPr>
              <w:t>Overeenkomt &lt;naam&gt;</w:t>
            </w:r>
          </w:p>
          <w:p w:rsidRPr="007739E2" w:rsidR="00D51932" w:rsidP="00D51932" w:rsidRDefault="00D51932" w14:paraId="584F4437" w14:textId="10CE83EC">
            <w:pPr>
              <w:pStyle w:val="Voettekst"/>
              <w:rPr>
                <w:rFonts w:ascii="Arial" w:hAnsi="Arial" w:cs="Arial"/>
                <w:szCs w:val="18"/>
                <w:lang w:val="nl-NL"/>
              </w:rPr>
            </w:pPr>
            <w:r w:rsidRPr="007739E2">
              <w:rPr>
                <w:rFonts w:ascii="Arial" w:hAnsi="Arial" w:cs="Arial"/>
                <w:szCs w:val="18"/>
                <w:lang w:val="nl-NL"/>
              </w:rPr>
              <w:t>Ons ref.nr.:</w:t>
            </w:r>
          </w:p>
          <w:p w:rsidRPr="007739E2" w:rsidR="00D51932" w:rsidP="00D51932" w:rsidRDefault="00D51932" w14:paraId="61C6AFF1" w14:textId="77777777">
            <w:pPr>
              <w:pStyle w:val="Voettekst"/>
              <w:jc w:val="right"/>
              <w:rPr>
                <w:rFonts w:ascii="Arial" w:hAnsi="Arial" w:cs="Arial"/>
                <w:szCs w:val="18"/>
                <w:lang w:val="nl-NL"/>
              </w:rPr>
            </w:pPr>
          </w:p>
          <w:p w:rsidRPr="007739E2" w:rsidR="00A60F7F" w:rsidP="00D51932" w:rsidRDefault="00D51932" w14:paraId="5569A10A" w14:textId="6289FA94">
            <w:pPr>
              <w:pStyle w:val="Voettekst"/>
              <w:jc w:val="right"/>
              <w:rPr>
                <w:rFonts w:ascii="Arial" w:hAnsi="Arial" w:cs="Arial"/>
                <w:szCs w:val="18"/>
              </w:rPr>
            </w:pPr>
            <w:r w:rsidRPr="007739E2">
              <w:rPr>
                <w:rFonts w:ascii="Arial" w:hAnsi="Arial" w:cs="Arial"/>
                <w:szCs w:val="18"/>
                <w:lang w:val="nl-NL"/>
              </w:rPr>
              <w:t xml:space="preserve">Pagina </w:t>
            </w:r>
            <w:r w:rsidRPr="007739E2">
              <w:rPr>
                <w:rFonts w:ascii="Arial" w:hAnsi="Arial" w:cs="Arial"/>
                <w:b/>
                <w:bCs/>
                <w:szCs w:val="18"/>
              </w:rPr>
              <w:fldChar w:fldCharType="begin"/>
            </w:r>
            <w:r w:rsidRPr="007739E2">
              <w:rPr>
                <w:rFonts w:ascii="Arial" w:hAnsi="Arial" w:cs="Arial"/>
                <w:b/>
                <w:bCs/>
                <w:szCs w:val="18"/>
              </w:rPr>
              <w:instrText>PAGE</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r w:rsidRPr="007739E2">
              <w:rPr>
                <w:rFonts w:ascii="Arial" w:hAnsi="Arial" w:cs="Arial"/>
                <w:szCs w:val="18"/>
                <w:lang w:val="nl-NL"/>
              </w:rPr>
              <w:t xml:space="preserve"> van </w:t>
            </w:r>
            <w:r w:rsidRPr="007739E2">
              <w:rPr>
                <w:rFonts w:ascii="Arial" w:hAnsi="Arial" w:cs="Arial"/>
                <w:b/>
                <w:bCs/>
                <w:szCs w:val="18"/>
              </w:rPr>
              <w:fldChar w:fldCharType="begin"/>
            </w:r>
            <w:r w:rsidRPr="007739E2">
              <w:rPr>
                <w:rFonts w:ascii="Arial" w:hAnsi="Arial" w:cs="Arial"/>
                <w:b/>
                <w:bCs/>
                <w:szCs w:val="18"/>
              </w:rPr>
              <w:instrText>NUMPAGES</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rsidR="00B80EC3" w:rsidRDefault="00B80EC3" w14:paraId="50B368E6" w14:textId="77777777">
        <w:pPr>
          <w:pStyle w:val="Voettekst"/>
          <w:jc w:val="right"/>
        </w:pPr>
        <w:r>
          <w:fldChar w:fldCharType="begin"/>
        </w:r>
        <w:r>
          <w:instrText>PAGE   \* MERGEFORMAT</w:instrText>
        </w:r>
        <w:r>
          <w:fldChar w:fldCharType="separate"/>
        </w:r>
        <w:r>
          <w:t>2</w:t>
        </w:r>
        <w:r>
          <w:fldChar w:fldCharType="end"/>
        </w:r>
      </w:p>
    </w:sdtContent>
  </w:sdt>
  <w:p w:rsidR="002E48FD" w:rsidRDefault="002E48FD" w14:paraId="0DCC1820"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69D2" w:rsidRDefault="005669D2" w14:paraId="77A3723D" w14:textId="77777777">
      <w:r>
        <w:separator/>
      </w:r>
    </w:p>
  </w:footnote>
  <w:footnote w:type="continuationSeparator" w:id="0">
    <w:p w:rsidR="005669D2" w:rsidRDefault="005669D2" w14:paraId="644FB3B4" w14:textId="77777777">
      <w:r>
        <w:continuationSeparator/>
      </w:r>
    </w:p>
  </w:footnote>
  <w:footnote w:type="continuationNotice" w:id="1">
    <w:p w:rsidR="005669D2" w:rsidRDefault="005669D2" w14:paraId="0D9EC14D" w14:textId="77777777"/>
  </w:footnote>
  <w:footnote w:id="2">
    <w:p w:rsidRPr="00DF46E5" w:rsidR="00B450CA" w:rsidP="00B450CA" w:rsidRDefault="00B450CA" w14:paraId="4690DD37" w14:textId="77777777">
      <w:pPr>
        <w:pStyle w:val="Voetnoottekst"/>
        <w:rPr>
          <w:lang w:val="nl-NL"/>
        </w:rPr>
      </w:pPr>
      <w:r>
        <w:rPr>
          <w:rStyle w:val="Voetnootmarkering"/>
        </w:rPr>
        <w:footnoteRef/>
      </w:r>
      <w:r>
        <w:t xml:space="preserve"> </w:t>
      </w:r>
      <w:r w:rsidRPr="009F0FCF">
        <w:rPr>
          <w:sz w:val="18"/>
          <w:szCs w:val="18"/>
        </w:rPr>
        <w:t xml:space="preserve">Hieronder wordt mede verstaan een </w:t>
      </w:r>
      <w:r>
        <w:rPr>
          <w:sz w:val="18"/>
          <w:szCs w:val="18"/>
        </w:rPr>
        <w:t>(</w:t>
      </w:r>
      <w:r w:rsidRPr="009F0FCF">
        <w:rPr>
          <w:sz w:val="18"/>
          <w:szCs w:val="18"/>
        </w:rPr>
        <w:t>gekwalificeerde</w:t>
      </w:r>
      <w:r>
        <w:rPr>
          <w:sz w:val="18"/>
          <w:szCs w:val="18"/>
        </w:rPr>
        <w:t>)</w:t>
      </w:r>
      <w:r w:rsidRPr="009F0FCF">
        <w:rPr>
          <w:sz w:val="18"/>
          <w:szCs w:val="18"/>
        </w:rPr>
        <w:t xml:space="preserve">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rsidTr="0023628B" w14:paraId="38E415CF" w14:textId="77777777">
      <w:trPr>
        <w:cantSplit/>
        <w:trHeight w:val="397"/>
      </w:trPr>
      <w:tc>
        <w:tcPr>
          <w:tcW w:w="1418" w:type="dxa"/>
          <w:shd w:val="clear" w:color="auto" w:fill="auto"/>
        </w:tcPr>
        <w:p w:rsidR="00713A38" w:rsidP="0023628B" w:rsidRDefault="00713A38" w14:paraId="754B774F" w14:textId="77777777">
          <w:pPr>
            <w:pStyle w:val="Koptekst"/>
          </w:pPr>
        </w:p>
      </w:tc>
      <w:tc>
        <w:tcPr>
          <w:tcW w:w="10490" w:type="dxa"/>
          <w:shd w:val="clear" w:color="auto" w:fill="auto"/>
        </w:tcPr>
        <w:p w:rsidR="00713A38" w:rsidP="0023628B" w:rsidRDefault="00713A38" w14:paraId="6B2D034A" w14:textId="77777777">
          <w:pPr>
            <w:pStyle w:val="Koptekst"/>
          </w:pPr>
        </w:p>
      </w:tc>
    </w:tr>
    <w:tr w:rsidR="00713A38" w:rsidTr="0023628B" w14:paraId="7C763A39" w14:textId="77777777">
      <w:trPr>
        <w:cantSplit/>
        <w:trHeight w:val="737" w:hRule="exact"/>
      </w:trPr>
      <w:tc>
        <w:tcPr>
          <w:tcW w:w="1418" w:type="dxa"/>
          <w:shd w:val="clear" w:color="auto" w:fill="auto"/>
        </w:tcPr>
        <w:p w:rsidR="00713A38" w:rsidP="0023628B" w:rsidRDefault="00713A38" w14:paraId="21257DA5" w14:textId="77777777">
          <w:pPr>
            <w:pStyle w:val="Koptekst"/>
          </w:pPr>
        </w:p>
      </w:tc>
      <w:tc>
        <w:tcPr>
          <w:tcW w:w="10490" w:type="dxa"/>
          <w:shd w:val="clear" w:color="auto" w:fill="auto"/>
        </w:tcPr>
        <w:p w:rsidR="00713A38" w:rsidP="0023628B" w:rsidRDefault="00713A38" w14:paraId="3651D572" w14:textId="77777777">
          <w:pPr>
            <w:pStyle w:val="Koptekst"/>
          </w:pPr>
        </w:p>
      </w:tc>
    </w:tr>
  </w:tbl>
  <w:p w:rsidR="00713A38" w:rsidRDefault="00713A38" w14:paraId="5EA4854E"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rsidTr="002D1748" w14:paraId="467C6D16" w14:textId="77777777">
      <w:trPr>
        <w:trHeight w:val="340" w:hRule="exact"/>
      </w:trPr>
      <w:tc>
        <w:tcPr>
          <w:tcW w:w="1144" w:type="dxa"/>
          <w:shd w:val="clear" w:color="auto" w:fill="auto"/>
        </w:tcPr>
        <w:p w:rsidR="00713A38" w:rsidP="002D1748" w:rsidRDefault="00713A38" w14:paraId="4FF7B0B1" w14:textId="77777777">
          <w:pPr>
            <w:pStyle w:val="Kenmerk"/>
          </w:pPr>
        </w:p>
      </w:tc>
      <w:tc>
        <w:tcPr>
          <w:tcW w:w="10763" w:type="dxa"/>
          <w:shd w:val="clear" w:color="auto" w:fill="auto"/>
        </w:tcPr>
        <w:p w:rsidR="00713A38" w:rsidP="002D1748" w:rsidRDefault="00713A38" w14:paraId="6C424C77" w14:textId="77777777">
          <w:pPr>
            <w:pStyle w:val="Kenmerk"/>
          </w:pPr>
        </w:p>
      </w:tc>
    </w:tr>
  </w:tbl>
  <w:p w:rsidR="00713A38" w:rsidRDefault="00713A38" w14:paraId="2E71C893"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A6CE9A"/>
    <w:lvl w:ilvl="0">
      <w:start w:val="1"/>
      <w:numFmt w:val="bullet"/>
      <w:lvlText w:val=""/>
      <w:lvlJc w:val="left"/>
      <w:pPr>
        <w:tabs>
          <w:tab w:val="num" w:pos="360"/>
        </w:tabs>
        <w:ind w:left="360" w:hanging="360"/>
      </w:pPr>
      <w:rPr>
        <w:rFonts w:hint="default" w:ascii="Symbol" w:hAnsi="Symbol"/>
      </w:rPr>
    </w:lvl>
  </w:abstractNum>
  <w:abstractNum w:abstractNumId="1" w15:restartNumberingAfterBreak="0">
    <w:nsid w:val="065778B4"/>
    <w:multiLevelType w:val="hybridMultilevel"/>
    <w:tmpl w:val="E24AF32A"/>
    <w:lvl w:ilvl="0" w:tplc="50DC8B64">
      <w:start w:val="1"/>
      <w:numFmt w:val="bullet"/>
      <w:lvlText w:val=""/>
      <w:lvlJc w:val="left"/>
      <w:pPr>
        <w:ind w:left="1440" w:hanging="360"/>
      </w:pPr>
      <w:rPr>
        <w:rFonts w:ascii="Symbol" w:hAnsi="Symbol"/>
      </w:rPr>
    </w:lvl>
    <w:lvl w:ilvl="1" w:tplc="ED743608">
      <w:start w:val="1"/>
      <w:numFmt w:val="bullet"/>
      <w:lvlText w:val=""/>
      <w:lvlJc w:val="left"/>
      <w:pPr>
        <w:ind w:left="1440" w:hanging="360"/>
      </w:pPr>
      <w:rPr>
        <w:rFonts w:ascii="Symbol" w:hAnsi="Symbol"/>
      </w:rPr>
    </w:lvl>
    <w:lvl w:ilvl="2" w:tplc="27E4CF82">
      <w:start w:val="1"/>
      <w:numFmt w:val="bullet"/>
      <w:lvlText w:val=""/>
      <w:lvlJc w:val="left"/>
      <w:pPr>
        <w:ind w:left="1440" w:hanging="360"/>
      </w:pPr>
      <w:rPr>
        <w:rFonts w:ascii="Symbol" w:hAnsi="Symbol"/>
      </w:rPr>
    </w:lvl>
    <w:lvl w:ilvl="3" w:tplc="613EFC66">
      <w:start w:val="1"/>
      <w:numFmt w:val="bullet"/>
      <w:lvlText w:val=""/>
      <w:lvlJc w:val="left"/>
      <w:pPr>
        <w:ind w:left="1440" w:hanging="360"/>
      </w:pPr>
      <w:rPr>
        <w:rFonts w:ascii="Symbol" w:hAnsi="Symbol"/>
      </w:rPr>
    </w:lvl>
    <w:lvl w:ilvl="4" w:tplc="6BF04118">
      <w:start w:val="1"/>
      <w:numFmt w:val="bullet"/>
      <w:lvlText w:val=""/>
      <w:lvlJc w:val="left"/>
      <w:pPr>
        <w:ind w:left="1440" w:hanging="360"/>
      </w:pPr>
      <w:rPr>
        <w:rFonts w:ascii="Symbol" w:hAnsi="Symbol"/>
      </w:rPr>
    </w:lvl>
    <w:lvl w:ilvl="5" w:tplc="95A67DF2">
      <w:start w:val="1"/>
      <w:numFmt w:val="bullet"/>
      <w:lvlText w:val=""/>
      <w:lvlJc w:val="left"/>
      <w:pPr>
        <w:ind w:left="1440" w:hanging="360"/>
      </w:pPr>
      <w:rPr>
        <w:rFonts w:ascii="Symbol" w:hAnsi="Symbol"/>
      </w:rPr>
    </w:lvl>
    <w:lvl w:ilvl="6" w:tplc="29C02E54">
      <w:start w:val="1"/>
      <w:numFmt w:val="bullet"/>
      <w:lvlText w:val=""/>
      <w:lvlJc w:val="left"/>
      <w:pPr>
        <w:ind w:left="1440" w:hanging="360"/>
      </w:pPr>
      <w:rPr>
        <w:rFonts w:ascii="Symbol" w:hAnsi="Symbol"/>
      </w:rPr>
    </w:lvl>
    <w:lvl w:ilvl="7" w:tplc="9C306750">
      <w:start w:val="1"/>
      <w:numFmt w:val="bullet"/>
      <w:lvlText w:val=""/>
      <w:lvlJc w:val="left"/>
      <w:pPr>
        <w:ind w:left="1440" w:hanging="360"/>
      </w:pPr>
      <w:rPr>
        <w:rFonts w:ascii="Symbol" w:hAnsi="Symbol"/>
      </w:rPr>
    </w:lvl>
    <w:lvl w:ilvl="8" w:tplc="E4C8835E">
      <w:start w:val="1"/>
      <w:numFmt w:val="bullet"/>
      <w:lvlText w:val=""/>
      <w:lvlJc w:val="left"/>
      <w:pPr>
        <w:ind w:left="1440" w:hanging="360"/>
      </w:pPr>
      <w:rPr>
        <w:rFonts w:ascii="Symbol" w:hAnsi="Symbol"/>
      </w:rPr>
    </w:lvl>
  </w:abstractNum>
  <w:abstractNum w:abstractNumId="2" w15:restartNumberingAfterBreak="0">
    <w:nsid w:val="06DC59FF"/>
    <w:multiLevelType w:val="multilevel"/>
    <w:tmpl w:val="59C2CA92"/>
    <w:lvl w:ilvl="0">
      <w:start w:val="3"/>
      <w:numFmt w:val="decimal"/>
      <w:lvlText w:val="%1."/>
      <w:lvlJc w:val="left"/>
      <w:pPr>
        <w:ind w:left="495" w:hanging="495"/>
      </w:pPr>
      <w:rPr>
        <w:rFonts w:hint="default" w:ascii="Arial" w:hAnsi="Arial" w:cs="Arial"/>
        <w:color w:val="000000"/>
        <w:sz w:val="20"/>
      </w:rPr>
    </w:lvl>
    <w:lvl w:ilvl="1">
      <w:start w:val="4"/>
      <w:numFmt w:val="decimal"/>
      <w:lvlText w:val="%1.%2."/>
      <w:lvlJc w:val="left"/>
      <w:pPr>
        <w:ind w:left="1429" w:hanging="720"/>
      </w:pPr>
      <w:rPr>
        <w:rFonts w:hint="default" w:ascii="Arial" w:hAnsi="Arial" w:cs="Arial"/>
        <w:color w:val="000000"/>
        <w:sz w:val="20"/>
      </w:rPr>
    </w:lvl>
    <w:lvl w:ilvl="2">
      <w:start w:val="1"/>
      <w:numFmt w:val="decimal"/>
      <w:lvlText w:val="%1.%2.%3."/>
      <w:lvlJc w:val="left"/>
      <w:pPr>
        <w:ind w:left="2138" w:hanging="720"/>
      </w:pPr>
      <w:rPr>
        <w:rFonts w:hint="default" w:ascii="Arial" w:hAnsi="Arial" w:cs="Arial"/>
        <w:color w:val="000000"/>
        <w:sz w:val="18"/>
        <w:szCs w:val="18"/>
      </w:rPr>
    </w:lvl>
    <w:lvl w:ilvl="3">
      <w:start w:val="1"/>
      <w:numFmt w:val="decimal"/>
      <w:lvlText w:val="%1.%2.%3.%4."/>
      <w:lvlJc w:val="left"/>
      <w:pPr>
        <w:ind w:left="3207" w:hanging="1080"/>
      </w:pPr>
      <w:rPr>
        <w:rFonts w:hint="default" w:ascii="Arial" w:hAnsi="Arial" w:cs="Arial"/>
        <w:color w:val="000000"/>
        <w:sz w:val="20"/>
      </w:rPr>
    </w:lvl>
    <w:lvl w:ilvl="4">
      <w:start w:val="1"/>
      <w:numFmt w:val="decimal"/>
      <w:lvlText w:val="%1.%2.%3.%4.%5."/>
      <w:lvlJc w:val="left"/>
      <w:pPr>
        <w:ind w:left="3916" w:hanging="1080"/>
      </w:pPr>
      <w:rPr>
        <w:rFonts w:hint="default" w:ascii="Arial" w:hAnsi="Arial" w:cs="Arial"/>
        <w:color w:val="000000"/>
        <w:sz w:val="20"/>
      </w:rPr>
    </w:lvl>
    <w:lvl w:ilvl="5">
      <w:start w:val="1"/>
      <w:numFmt w:val="decimal"/>
      <w:lvlText w:val="%1.%2.%3.%4.%5.%6."/>
      <w:lvlJc w:val="left"/>
      <w:pPr>
        <w:ind w:left="4985" w:hanging="1440"/>
      </w:pPr>
      <w:rPr>
        <w:rFonts w:hint="default" w:ascii="Arial" w:hAnsi="Arial" w:cs="Arial"/>
        <w:color w:val="000000"/>
        <w:sz w:val="20"/>
      </w:rPr>
    </w:lvl>
    <w:lvl w:ilvl="6">
      <w:start w:val="1"/>
      <w:numFmt w:val="decimal"/>
      <w:lvlText w:val="%1.%2.%3.%4.%5.%6.%7."/>
      <w:lvlJc w:val="left"/>
      <w:pPr>
        <w:ind w:left="6054" w:hanging="1800"/>
      </w:pPr>
      <w:rPr>
        <w:rFonts w:hint="default" w:ascii="Arial" w:hAnsi="Arial" w:cs="Arial"/>
        <w:color w:val="000000"/>
        <w:sz w:val="20"/>
      </w:rPr>
    </w:lvl>
    <w:lvl w:ilvl="7">
      <w:start w:val="1"/>
      <w:numFmt w:val="decimal"/>
      <w:lvlText w:val="%1.%2.%3.%4.%5.%6.%7.%8."/>
      <w:lvlJc w:val="left"/>
      <w:pPr>
        <w:ind w:left="6763" w:hanging="1800"/>
      </w:pPr>
      <w:rPr>
        <w:rFonts w:hint="default" w:ascii="Arial" w:hAnsi="Arial" w:cs="Arial"/>
        <w:color w:val="000000"/>
        <w:sz w:val="20"/>
      </w:rPr>
    </w:lvl>
    <w:lvl w:ilvl="8">
      <w:start w:val="1"/>
      <w:numFmt w:val="decimal"/>
      <w:lvlText w:val="%1.%2.%3.%4.%5.%6.%7.%8.%9."/>
      <w:lvlJc w:val="left"/>
      <w:pPr>
        <w:ind w:left="7832" w:hanging="2160"/>
      </w:pPr>
      <w:rPr>
        <w:rFonts w:hint="default" w:ascii="Arial" w:hAnsi="Arial" w:cs="Arial"/>
        <w:color w:val="000000"/>
        <w:sz w:val="20"/>
      </w:rPr>
    </w:lvl>
  </w:abstractNum>
  <w:abstractNum w:abstractNumId="3" w15:restartNumberingAfterBreak="0">
    <w:nsid w:val="0CAD055D"/>
    <w:multiLevelType w:val="hybridMultilevel"/>
    <w:tmpl w:val="3556912A"/>
    <w:lvl w:ilvl="0" w:tplc="28522E86">
      <w:start w:val="1"/>
      <w:numFmt w:val="decimal"/>
      <w:lvlText w:val="10.%1."/>
      <w:lvlJc w:val="righ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48AF"/>
    <w:multiLevelType w:val="hybridMultilevel"/>
    <w:tmpl w:val="5034540C"/>
    <w:lvl w:ilvl="0" w:tplc="D25A6B18">
      <w:start w:val="1"/>
      <w:numFmt w:val="upperRoman"/>
      <w:lvlText w:val="%1."/>
      <w:lvlJc w:val="righ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B48C8"/>
    <w:multiLevelType w:val="multilevel"/>
    <w:tmpl w:val="E85224A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A837E1"/>
    <w:multiLevelType w:val="hybridMultilevel"/>
    <w:tmpl w:val="DDE06EC8"/>
    <w:lvl w:ilvl="0" w:tplc="5532C86E">
      <w:start w:val="1"/>
      <w:numFmt w:val="decimal"/>
      <w:lvlText w:val="16.%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2713C9"/>
    <w:multiLevelType w:val="hybridMultilevel"/>
    <w:tmpl w:val="8A28B0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05213D"/>
    <w:multiLevelType w:val="multilevel"/>
    <w:tmpl w:val="D01A0844"/>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1B1EFA"/>
    <w:multiLevelType w:val="hybridMultilevel"/>
    <w:tmpl w:val="7C38EECE"/>
    <w:lvl w:ilvl="0" w:tplc="83FA7EB6">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305B4831"/>
    <w:multiLevelType w:val="hybridMultilevel"/>
    <w:tmpl w:val="8DB4DE6E"/>
    <w:lvl w:ilvl="0" w:tplc="04130003">
      <w:start w:val="1"/>
      <w:numFmt w:val="bullet"/>
      <w:lvlText w:val="o"/>
      <w:lvlJc w:val="left"/>
      <w:pPr>
        <w:ind w:left="1627" w:hanging="360"/>
      </w:pPr>
      <w:rPr>
        <w:rFonts w:hint="default" w:ascii="Courier New" w:hAnsi="Courier New" w:cs="Courier New"/>
      </w:rPr>
    </w:lvl>
    <w:lvl w:ilvl="1" w:tplc="04130003" w:tentative="1">
      <w:start w:val="1"/>
      <w:numFmt w:val="bullet"/>
      <w:lvlText w:val="o"/>
      <w:lvlJc w:val="left"/>
      <w:pPr>
        <w:ind w:left="2347" w:hanging="360"/>
      </w:pPr>
      <w:rPr>
        <w:rFonts w:hint="default" w:ascii="Courier New" w:hAnsi="Courier New" w:cs="Courier New"/>
      </w:rPr>
    </w:lvl>
    <w:lvl w:ilvl="2" w:tplc="04130005" w:tentative="1">
      <w:start w:val="1"/>
      <w:numFmt w:val="bullet"/>
      <w:lvlText w:val=""/>
      <w:lvlJc w:val="left"/>
      <w:pPr>
        <w:ind w:left="3067" w:hanging="360"/>
      </w:pPr>
      <w:rPr>
        <w:rFonts w:hint="default" w:ascii="Wingdings" w:hAnsi="Wingdings"/>
      </w:rPr>
    </w:lvl>
    <w:lvl w:ilvl="3" w:tplc="04130001" w:tentative="1">
      <w:start w:val="1"/>
      <w:numFmt w:val="bullet"/>
      <w:lvlText w:val=""/>
      <w:lvlJc w:val="left"/>
      <w:pPr>
        <w:ind w:left="3787" w:hanging="360"/>
      </w:pPr>
      <w:rPr>
        <w:rFonts w:hint="default" w:ascii="Symbol" w:hAnsi="Symbol"/>
      </w:rPr>
    </w:lvl>
    <w:lvl w:ilvl="4" w:tplc="04130003" w:tentative="1">
      <w:start w:val="1"/>
      <w:numFmt w:val="bullet"/>
      <w:lvlText w:val="o"/>
      <w:lvlJc w:val="left"/>
      <w:pPr>
        <w:ind w:left="4507" w:hanging="360"/>
      </w:pPr>
      <w:rPr>
        <w:rFonts w:hint="default" w:ascii="Courier New" w:hAnsi="Courier New" w:cs="Courier New"/>
      </w:rPr>
    </w:lvl>
    <w:lvl w:ilvl="5" w:tplc="04130005" w:tentative="1">
      <w:start w:val="1"/>
      <w:numFmt w:val="bullet"/>
      <w:lvlText w:val=""/>
      <w:lvlJc w:val="left"/>
      <w:pPr>
        <w:ind w:left="5227" w:hanging="360"/>
      </w:pPr>
      <w:rPr>
        <w:rFonts w:hint="default" w:ascii="Wingdings" w:hAnsi="Wingdings"/>
      </w:rPr>
    </w:lvl>
    <w:lvl w:ilvl="6" w:tplc="04130001" w:tentative="1">
      <w:start w:val="1"/>
      <w:numFmt w:val="bullet"/>
      <w:lvlText w:val=""/>
      <w:lvlJc w:val="left"/>
      <w:pPr>
        <w:ind w:left="5947" w:hanging="360"/>
      </w:pPr>
      <w:rPr>
        <w:rFonts w:hint="default" w:ascii="Symbol" w:hAnsi="Symbol"/>
      </w:rPr>
    </w:lvl>
    <w:lvl w:ilvl="7" w:tplc="04130003" w:tentative="1">
      <w:start w:val="1"/>
      <w:numFmt w:val="bullet"/>
      <w:lvlText w:val="o"/>
      <w:lvlJc w:val="left"/>
      <w:pPr>
        <w:ind w:left="6667" w:hanging="360"/>
      </w:pPr>
      <w:rPr>
        <w:rFonts w:hint="default" w:ascii="Courier New" w:hAnsi="Courier New" w:cs="Courier New"/>
      </w:rPr>
    </w:lvl>
    <w:lvl w:ilvl="8" w:tplc="04130005" w:tentative="1">
      <w:start w:val="1"/>
      <w:numFmt w:val="bullet"/>
      <w:lvlText w:val=""/>
      <w:lvlJc w:val="left"/>
      <w:pPr>
        <w:ind w:left="7387" w:hanging="360"/>
      </w:pPr>
      <w:rPr>
        <w:rFonts w:hint="default" w:ascii="Wingdings" w:hAnsi="Wingdings"/>
      </w:rPr>
    </w:lvl>
  </w:abstractNum>
  <w:abstractNum w:abstractNumId="11"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0A66133"/>
    <w:multiLevelType w:val="hybridMultilevel"/>
    <w:tmpl w:val="99C2491E"/>
    <w:lvl w:ilvl="0" w:tplc="40D814EC">
      <w:start w:val="1"/>
      <w:numFmt w:val="decimal"/>
      <w:lvlText w:val="20.%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06C8A"/>
    <w:multiLevelType w:val="hybridMultilevel"/>
    <w:tmpl w:val="FC12D572"/>
    <w:lvl w:ilvl="0" w:tplc="88D609DE">
      <w:start w:val="1"/>
      <w:numFmt w:val="decimal"/>
      <w:lvlText w:val="1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233E3C"/>
    <w:multiLevelType w:val="hybridMultilevel"/>
    <w:tmpl w:val="D88AB2E8"/>
    <w:lvl w:ilvl="0" w:tplc="D766EA84">
      <w:start w:val="1"/>
      <w:numFmt w:val="decimal"/>
      <w:lvlText w:val="19.%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84797"/>
    <w:multiLevelType w:val="multilevel"/>
    <w:tmpl w:val="5DDE65F6"/>
    <w:lvl w:ilvl="0">
      <w:start w:val="1"/>
      <w:numFmt w:val="decimal"/>
      <w:pStyle w:val="Kop2"/>
      <w:lvlText w:val="Artikel %1:     "/>
      <w:lvlJc w:val="left"/>
      <w:pPr>
        <w:ind w:left="0" w:firstLine="0"/>
      </w:pPr>
      <w:rPr>
        <w:rFonts w:hint="default" w:ascii="Verdana" w:hAnsi="Verdana"/>
        <w:b/>
        <w:i w:val="0"/>
        <w:sz w:val="18"/>
      </w:rPr>
    </w:lvl>
    <w:lvl w:ilvl="1">
      <w:start w:val="1"/>
      <w:numFmt w:val="decimal"/>
      <w:pStyle w:val="Kop3"/>
      <w:lvlText w:val="%1.%2."/>
      <w:lvlJc w:val="left"/>
      <w:pPr>
        <w:ind w:left="907" w:hanging="907"/>
      </w:pPr>
      <w:rPr>
        <w:rFonts w:hint="default" w:ascii="Arial" w:hAnsi="Arial" w:cs="Arial"/>
        <w:b w:val="0"/>
        <w:i w:val="0"/>
        <w:sz w:val="18"/>
      </w:rPr>
    </w:lvl>
    <w:lvl w:ilvl="2">
      <w:start w:val="1"/>
      <w:numFmt w:val="none"/>
      <w:pStyle w:val="Lijstopsomteken"/>
      <w:lvlText w:val="3.4.1."/>
      <w:lvlJc w:val="left"/>
      <w:pPr>
        <w:ind w:left="1418" w:hanging="454"/>
      </w:pPr>
      <w:rPr>
        <w:rFonts w:hint="default" w:ascii="Verdana" w:hAnsi="Verdana"/>
        <w:b w:val="0"/>
        <w:i w:val="0"/>
        <w:sz w:val="18"/>
      </w:rPr>
    </w:lvl>
    <w:lvl w:ilvl="3">
      <w:start w:val="1"/>
      <w:numFmt w:val="upperLetter"/>
      <w:lvlText w:val="%4"/>
      <w:lvlJc w:val="right"/>
      <w:pPr>
        <w:ind w:left="170" w:firstLine="57"/>
      </w:pPr>
      <w:rPr>
        <w:rFonts w:hint="default" w:ascii="Verdana" w:hAnsi="Verdana"/>
        <w:b w:val="0"/>
        <w:i/>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5C184AD5"/>
    <w:multiLevelType w:val="hybridMultilevel"/>
    <w:tmpl w:val="1E0272CC"/>
    <w:lvl w:ilvl="0" w:tplc="04130003">
      <w:start w:val="1"/>
      <w:numFmt w:val="bullet"/>
      <w:lvlText w:val="o"/>
      <w:lvlJc w:val="left"/>
      <w:pPr>
        <w:ind w:left="1267" w:hanging="360"/>
      </w:pPr>
      <w:rPr>
        <w:rFonts w:hint="default" w:ascii="Courier New" w:hAnsi="Courier New" w:cs="Courier New"/>
      </w:rPr>
    </w:lvl>
    <w:lvl w:ilvl="1" w:tplc="04130003" w:tentative="1">
      <w:start w:val="1"/>
      <w:numFmt w:val="bullet"/>
      <w:lvlText w:val="o"/>
      <w:lvlJc w:val="left"/>
      <w:pPr>
        <w:ind w:left="1987" w:hanging="360"/>
      </w:pPr>
      <w:rPr>
        <w:rFonts w:hint="default" w:ascii="Courier New" w:hAnsi="Courier New" w:cs="Courier New"/>
      </w:rPr>
    </w:lvl>
    <w:lvl w:ilvl="2" w:tplc="04130005" w:tentative="1">
      <w:start w:val="1"/>
      <w:numFmt w:val="bullet"/>
      <w:lvlText w:val=""/>
      <w:lvlJc w:val="left"/>
      <w:pPr>
        <w:ind w:left="2707" w:hanging="360"/>
      </w:pPr>
      <w:rPr>
        <w:rFonts w:hint="default" w:ascii="Wingdings" w:hAnsi="Wingdings"/>
      </w:rPr>
    </w:lvl>
    <w:lvl w:ilvl="3" w:tplc="04130001" w:tentative="1">
      <w:start w:val="1"/>
      <w:numFmt w:val="bullet"/>
      <w:lvlText w:val=""/>
      <w:lvlJc w:val="left"/>
      <w:pPr>
        <w:ind w:left="3427" w:hanging="360"/>
      </w:pPr>
      <w:rPr>
        <w:rFonts w:hint="default" w:ascii="Symbol" w:hAnsi="Symbol"/>
      </w:rPr>
    </w:lvl>
    <w:lvl w:ilvl="4" w:tplc="04130003" w:tentative="1">
      <w:start w:val="1"/>
      <w:numFmt w:val="bullet"/>
      <w:lvlText w:val="o"/>
      <w:lvlJc w:val="left"/>
      <w:pPr>
        <w:ind w:left="4147" w:hanging="360"/>
      </w:pPr>
      <w:rPr>
        <w:rFonts w:hint="default" w:ascii="Courier New" w:hAnsi="Courier New" w:cs="Courier New"/>
      </w:rPr>
    </w:lvl>
    <w:lvl w:ilvl="5" w:tplc="04130005" w:tentative="1">
      <w:start w:val="1"/>
      <w:numFmt w:val="bullet"/>
      <w:lvlText w:val=""/>
      <w:lvlJc w:val="left"/>
      <w:pPr>
        <w:ind w:left="4867" w:hanging="360"/>
      </w:pPr>
      <w:rPr>
        <w:rFonts w:hint="default" w:ascii="Wingdings" w:hAnsi="Wingdings"/>
      </w:rPr>
    </w:lvl>
    <w:lvl w:ilvl="6" w:tplc="04130001" w:tentative="1">
      <w:start w:val="1"/>
      <w:numFmt w:val="bullet"/>
      <w:lvlText w:val=""/>
      <w:lvlJc w:val="left"/>
      <w:pPr>
        <w:ind w:left="5587" w:hanging="360"/>
      </w:pPr>
      <w:rPr>
        <w:rFonts w:hint="default" w:ascii="Symbol" w:hAnsi="Symbol"/>
      </w:rPr>
    </w:lvl>
    <w:lvl w:ilvl="7" w:tplc="04130003" w:tentative="1">
      <w:start w:val="1"/>
      <w:numFmt w:val="bullet"/>
      <w:lvlText w:val="o"/>
      <w:lvlJc w:val="left"/>
      <w:pPr>
        <w:ind w:left="6307" w:hanging="360"/>
      </w:pPr>
      <w:rPr>
        <w:rFonts w:hint="default" w:ascii="Courier New" w:hAnsi="Courier New" w:cs="Courier New"/>
      </w:rPr>
    </w:lvl>
    <w:lvl w:ilvl="8" w:tplc="04130005" w:tentative="1">
      <w:start w:val="1"/>
      <w:numFmt w:val="bullet"/>
      <w:lvlText w:val=""/>
      <w:lvlJc w:val="left"/>
      <w:pPr>
        <w:ind w:left="7027" w:hanging="360"/>
      </w:pPr>
      <w:rPr>
        <w:rFonts w:hint="default" w:ascii="Wingdings" w:hAnsi="Wingdings"/>
      </w:rPr>
    </w:lvl>
  </w:abstractNum>
  <w:abstractNum w:abstractNumId="17" w15:restartNumberingAfterBreak="0">
    <w:nsid w:val="5CBE2AAD"/>
    <w:multiLevelType w:val="hybridMultilevel"/>
    <w:tmpl w:val="DBECA91A"/>
    <w:lvl w:ilvl="0" w:tplc="23B4F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AEA5A1E"/>
    <w:multiLevelType w:val="hybridMultilevel"/>
    <w:tmpl w:val="599ABA4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D1D3CA7"/>
    <w:multiLevelType w:val="hybridMultilevel"/>
    <w:tmpl w:val="8C40F43C"/>
    <w:lvl w:ilvl="0" w:tplc="4C0CD6B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FC05F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E7DD3"/>
    <w:multiLevelType w:val="hybridMultilevel"/>
    <w:tmpl w:val="DBECA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A83BB1"/>
    <w:multiLevelType w:val="hybridMultilevel"/>
    <w:tmpl w:val="6FF8EF4C"/>
    <w:lvl w:ilvl="0" w:tplc="3A7E5820">
      <w:start w:val="1"/>
      <w:numFmt w:val="decimal"/>
      <w:lvlText w:val="12.%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13F65"/>
    <w:multiLevelType w:val="hybridMultilevel"/>
    <w:tmpl w:val="5C303678"/>
    <w:lvl w:ilvl="0" w:tplc="45289DB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EC1413"/>
    <w:multiLevelType w:val="hybridMultilevel"/>
    <w:tmpl w:val="6414EB5C"/>
    <w:lvl w:ilvl="0" w:tplc="9314DDF0">
      <w:start w:val="1"/>
      <w:numFmt w:val="decimal"/>
      <w:lvlText w:val="18.%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E37735"/>
    <w:multiLevelType w:val="hybridMultilevel"/>
    <w:tmpl w:val="B5A4FE6E"/>
    <w:lvl w:ilvl="0" w:tplc="5880ADCA">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02824695">
    <w:abstractNumId w:val="11"/>
  </w:num>
  <w:num w:numId="2" w16cid:durableId="791246996">
    <w:abstractNumId w:val="4"/>
  </w:num>
  <w:num w:numId="3" w16cid:durableId="1688143380">
    <w:abstractNumId w:val="9"/>
  </w:num>
  <w:num w:numId="4" w16cid:durableId="1965116142">
    <w:abstractNumId w:val="15"/>
  </w:num>
  <w:num w:numId="5" w16cid:durableId="606809985">
    <w:abstractNumId w:val="15"/>
    <w:lvlOverride w:ilvl="0">
      <w:lvl w:ilvl="0">
        <w:start w:val="1"/>
        <w:numFmt w:val="decimal"/>
        <w:pStyle w:val="Kop2"/>
        <w:lvlText w:val="Artikel %1:"/>
        <w:lvlJc w:val="left"/>
        <w:pPr>
          <w:ind w:left="0" w:firstLine="0"/>
        </w:pPr>
        <w:rPr>
          <w:rFonts w:hint="default" w:ascii="Verdana" w:hAnsi="Verdana"/>
          <w:b/>
          <w:i w:val="0"/>
          <w:sz w:val="18"/>
        </w:rPr>
      </w:lvl>
    </w:lvlOverride>
    <w:lvlOverride w:ilvl="1">
      <w:lvl w:ilvl="1">
        <w:start w:val="1"/>
        <w:numFmt w:val="decimalZero"/>
        <w:pStyle w:val="Kop3"/>
        <w:isLgl/>
        <w:lvlText w:val="%1.%2."/>
        <w:lvlJc w:val="left"/>
        <w:pPr>
          <w:ind w:left="1021" w:hanging="1021"/>
        </w:pPr>
        <w:rPr>
          <w:rFonts w:hint="default" w:ascii="Verdana" w:hAnsi="Verdana"/>
          <w:b w:val="0"/>
          <w:i w:val="0"/>
          <w:sz w:val="18"/>
        </w:rPr>
      </w:lvl>
    </w:lvlOverride>
    <w:lvlOverride w:ilvl="2">
      <w:lvl w:ilvl="2">
        <w:start w:val="1"/>
        <w:numFmt w:val="upperRoman"/>
        <w:pStyle w:val="Lijstopsomteken"/>
        <w:lvlText w:val="%3"/>
        <w:lvlJc w:val="left"/>
        <w:pPr>
          <w:ind w:left="1588" w:hanging="567"/>
        </w:pPr>
        <w:rPr>
          <w:rFonts w:hint="default" w:ascii="Verdana" w:hAnsi="Verdana"/>
          <w:b w:val="0"/>
          <w:i w:val="0"/>
          <w:sz w:val="18"/>
        </w:rPr>
      </w:lvl>
    </w:lvlOverride>
    <w:lvlOverride w:ilvl="3">
      <w:lvl w:ilvl="3">
        <w:start w:val="1"/>
        <w:numFmt w:val="lowerRoman"/>
        <w:lvlText w:val="(%4)"/>
        <w:lvlJc w:val="right"/>
        <w:pPr>
          <w:ind w:left="864" w:hanging="144"/>
        </w:pPr>
        <w:rPr>
          <w:rFonts w:hint="default"/>
        </w:rPr>
      </w:lvl>
    </w:lvlOverride>
    <w:lvlOverride w:ilvl="4">
      <w:lvl w:ilvl="4">
        <w:start w:val="1"/>
        <w:numFmt w:val="decimal"/>
        <w:lvlText w:val="%5)"/>
        <w:lvlJc w:val="left"/>
        <w:pPr>
          <w:ind w:left="1008" w:hanging="432"/>
        </w:pPr>
        <w:rPr>
          <w:rFonts w:hint="default"/>
        </w:rPr>
      </w:lvl>
    </w:lvlOverride>
    <w:lvlOverride w:ilvl="5">
      <w:lvl w:ilvl="5">
        <w:start w:val="1"/>
        <w:numFmt w:val="lowerLetter"/>
        <w:lvlText w:val="%6)"/>
        <w:lvlJc w:val="left"/>
        <w:pPr>
          <w:ind w:left="1152" w:hanging="432"/>
        </w:pPr>
        <w:rPr>
          <w:rFonts w:hint="default"/>
        </w:rPr>
      </w:lvl>
    </w:lvlOverride>
    <w:lvlOverride w:ilvl="6">
      <w:lvl w:ilvl="6">
        <w:start w:val="1"/>
        <w:numFmt w:val="lowerRoman"/>
        <w:lvlText w:val="%7)"/>
        <w:lvlJc w:val="right"/>
        <w:pPr>
          <w:ind w:left="1296" w:hanging="288"/>
        </w:pPr>
        <w:rPr>
          <w:rFonts w:hint="default"/>
        </w:rPr>
      </w:lvl>
    </w:lvlOverride>
    <w:lvlOverride w:ilvl="7">
      <w:lvl w:ilvl="7">
        <w:start w:val="1"/>
        <w:numFmt w:val="lowerLetter"/>
        <w:lvlText w:val="%8."/>
        <w:lvlJc w:val="left"/>
        <w:pPr>
          <w:ind w:left="1440" w:hanging="432"/>
        </w:pPr>
        <w:rPr>
          <w:rFonts w:hint="default"/>
        </w:rPr>
      </w:lvl>
    </w:lvlOverride>
    <w:lvlOverride w:ilvl="8">
      <w:lvl w:ilvl="8">
        <w:start w:val="1"/>
        <w:numFmt w:val="lowerRoman"/>
        <w:lvlText w:val="%9."/>
        <w:lvlJc w:val="right"/>
        <w:pPr>
          <w:ind w:left="1584" w:hanging="144"/>
        </w:pPr>
        <w:rPr>
          <w:rFonts w:hint="default"/>
        </w:rPr>
      </w:lvl>
    </w:lvlOverride>
  </w:num>
  <w:num w:numId="6" w16cid:durableId="1589148574">
    <w:abstractNumId w:val="12"/>
  </w:num>
  <w:num w:numId="7" w16cid:durableId="515265442">
    <w:abstractNumId w:val="14"/>
  </w:num>
  <w:num w:numId="8" w16cid:durableId="1000936505">
    <w:abstractNumId w:val="3"/>
  </w:num>
  <w:num w:numId="9" w16cid:durableId="1822185591">
    <w:abstractNumId w:val="13"/>
  </w:num>
  <w:num w:numId="10" w16cid:durableId="536894017">
    <w:abstractNumId w:val="22"/>
  </w:num>
  <w:num w:numId="11" w16cid:durableId="894388367">
    <w:abstractNumId w:val="6"/>
  </w:num>
  <w:num w:numId="12" w16cid:durableId="1588344219">
    <w:abstractNumId w:val="24"/>
  </w:num>
  <w:num w:numId="13" w16cid:durableId="1149203673">
    <w:abstractNumId w:val="19"/>
  </w:num>
  <w:num w:numId="14" w16cid:durableId="1120877096">
    <w:abstractNumId w:val="17"/>
  </w:num>
  <w:num w:numId="15" w16cid:durableId="1191340636">
    <w:abstractNumId w:val="8"/>
  </w:num>
  <w:num w:numId="16" w16cid:durableId="552499822">
    <w:abstractNumId w:val="5"/>
  </w:num>
  <w:num w:numId="17" w16cid:durableId="1978340210">
    <w:abstractNumId w:val="10"/>
  </w:num>
  <w:num w:numId="18" w16cid:durableId="290135069">
    <w:abstractNumId w:val="18"/>
  </w:num>
  <w:num w:numId="19" w16cid:durableId="2142915743">
    <w:abstractNumId w:val="25"/>
  </w:num>
  <w:num w:numId="20" w16cid:durableId="2141848601">
    <w:abstractNumId w:val="15"/>
  </w:num>
  <w:num w:numId="21" w16cid:durableId="205021498">
    <w:abstractNumId w:val="15"/>
  </w:num>
  <w:num w:numId="22" w16cid:durableId="1666470275">
    <w:abstractNumId w:val="0"/>
  </w:num>
  <w:num w:numId="23" w16cid:durableId="1004674722">
    <w:abstractNumId w:val="16"/>
  </w:num>
  <w:num w:numId="24" w16cid:durableId="499272405">
    <w:abstractNumId w:val="23"/>
  </w:num>
  <w:num w:numId="25" w16cid:durableId="1811898358">
    <w:abstractNumId w:val="7"/>
  </w:num>
  <w:num w:numId="26" w16cid:durableId="664942724">
    <w:abstractNumId w:val="20"/>
  </w:num>
  <w:num w:numId="27" w16cid:durableId="177350289">
    <w:abstractNumId w:val="15"/>
  </w:num>
  <w:num w:numId="28" w16cid:durableId="683634951">
    <w:abstractNumId w:val="2"/>
  </w:num>
  <w:num w:numId="29" w16cid:durableId="1420709638">
    <w:abstractNumId w:val="21"/>
  </w:num>
  <w:num w:numId="30" w16cid:durableId="127628555">
    <w:abstractNumId w:val="1"/>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0F"/>
    <w:rsid w:val="00006602"/>
    <w:rsid w:val="000138D2"/>
    <w:rsid w:val="00026CA5"/>
    <w:rsid w:val="00031D72"/>
    <w:rsid w:val="00037EB9"/>
    <w:rsid w:val="00045278"/>
    <w:rsid w:val="00046697"/>
    <w:rsid w:val="00056610"/>
    <w:rsid w:val="00062E5C"/>
    <w:rsid w:val="000652D2"/>
    <w:rsid w:val="000700FE"/>
    <w:rsid w:val="00074933"/>
    <w:rsid w:val="00075DFD"/>
    <w:rsid w:val="00081E8B"/>
    <w:rsid w:val="00087F8F"/>
    <w:rsid w:val="0009161C"/>
    <w:rsid w:val="00092FE4"/>
    <w:rsid w:val="000A31C2"/>
    <w:rsid w:val="000B0647"/>
    <w:rsid w:val="000B3E69"/>
    <w:rsid w:val="000C3B06"/>
    <w:rsid w:val="000D2944"/>
    <w:rsid w:val="000D626B"/>
    <w:rsid w:val="000D7F29"/>
    <w:rsid w:val="000E3F54"/>
    <w:rsid w:val="000E4EF1"/>
    <w:rsid w:val="000F2D4E"/>
    <w:rsid w:val="000F5E05"/>
    <w:rsid w:val="000F5F8B"/>
    <w:rsid w:val="000F728F"/>
    <w:rsid w:val="00101DFF"/>
    <w:rsid w:val="00102075"/>
    <w:rsid w:val="00120440"/>
    <w:rsid w:val="0012465B"/>
    <w:rsid w:val="00130C9A"/>
    <w:rsid w:val="00136F37"/>
    <w:rsid w:val="00146ED6"/>
    <w:rsid w:val="00153860"/>
    <w:rsid w:val="00155D2D"/>
    <w:rsid w:val="00157783"/>
    <w:rsid w:val="001622C1"/>
    <w:rsid w:val="001722BF"/>
    <w:rsid w:val="001737AD"/>
    <w:rsid w:val="001817D5"/>
    <w:rsid w:val="00184D03"/>
    <w:rsid w:val="001975F2"/>
    <w:rsid w:val="001A1C14"/>
    <w:rsid w:val="001A328C"/>
    <w:rsid w:val="001A38F8"/>
    <w:rsid w:val="001A5F15"/>
    <w:rsid w:val="001B1F7E"/>
    <w:rsid w:val="001B65DE"/>
    <w:rsid w:val="001C03BE"/>
    <w:rsid w:val="001C43C7"/>
    <w:rsid w:val="001C5E61"/>
    <w:rsid w:val="001D1BC9"/>
    <w:rsid w:val="001D450F"/>
    <w:rsid w:val="001E2B72"/>
    <w:rsid w:val="001E2D3E"/>
    <w:rsid w:val="001F42B0"/>
    <w:rsid w:val="001F7C5F"/>
    <w:rsid w:val="00213B26"/>
    <w:rsid w:val="00215FC7"/>
    <w:rsid w:val="002171EF"/>
    <w:rsid w:val="00222D71"/>
    <w:rsid w:val="002304A9"/>
    <w:rsid w:val="00231C52"/>
    <w:rsid w:val="0023628B"/>
    <w:rsid w:val="0023748D"/>
    <w:rsid w:val="002406F1"/>
    <w:rsid w:val="00245C63"/>
    <w:rsid w:val="00245F44"/>
    <w:rsid w:val="00250D53"/>
    <w:rsid w:val="0025765D"/>
    <w:rsid w:val="00261AE1"/>
    <w:rsid w:val="002644B1"/>
    <w:rsid w:val="0026779D"/>
    <w:rsid w:val="00270385"/>
    <w:rsid w:val="00270B6D"/>
    <w:rsid w:val="002710B7"/>
    <w:rsid w:val="00273615"/>
    <w:rsid w:val="002874A5"/>
    <w:rsid w:val="002907A3"/>
    <w:rsid w:val="00292EAD"/>
    <w:rsid w:val="002936E3"/>
    <w:rsid w:val="00294087"/>
    <w:rsid w:val="002960F9"/>
    <w:rsid w:val="002A16DF"/>
    <w:rsid w:val="002C51DB"/>
    <w:rsid w:val="002C69BE"/>
    <w:rsid w:val="002D1748"/>
    <w:rsid w:val="002D261F"/>
    <w:rsid w:val="002D5AF6"/>
    <w:rsid w:val="002E0806"/>
    <w:rsid w:val="002E0E63"/>
    <w:rsid w:val="002E1D90"/>
    <w:rsid w:val="002E1FD7"/>
    <w:rsid w:val="002E48FD"/>
    <w:rsid w:val="002F0513"/>
    <w:rsid w:val="002F4685"/>
    <w:rsid w:val="002F7F02"/>
    <w:rsid w:val="003018AB"/>
    <w:rsid w:val="00315B5E"/>
    <w:rsid w:val="00317079"/>
    <w:rsid w:val="00320937"/>
    <w:rsid w:val="00320AAE"/>
    <w:rsid w:val="003218EC"/>
    <w:rsid w:val="003369A3"/>
    <w:rsid w:val="00352E6E"/>
    <w:rsid w:val="00353864"/>
    <w:rsid w:val="003561A8"/>
    <w:rsid w:val="00366D49"/>
    <w:rsid w:val="00370395"/>
    <w:rsid w:val="00370A69"/>
    <w:rsid w:val="00373754"/>
    <w:rsid w:val="00373C81"/>
    <w:rsid w:val="00391C3E"/>
    <w:rsid w:val="00392CE9"/>
    <w:rsid w:val="0039367F"/>
    <w:rsid w:val="003A4A36"/>
    <w:rsid w:val="003B6975"/>
    <w:rsid w:val="003D2BBD"/>
    <w:rsid w:val="003E0A90"/>
    <w:rsid w:val="003E6860"/>
    <w:rsid w:val="003F195A"/>
    <w:rsid w:val="003F25F8"/>
    <w:rsid w:val="00411A34"/>
    <w:rsid w:val="00413744"/>
    <w:rsid w:val="00415DF5"/>
    <w:rsid w:val="0042259D"/>
    <w:rsid w:val="00422B33"/>
    <w:rsid w:val="00422FA4"/>
    <w:rsid w:val="004257C7"/>
    <w:rsid w:val="004317A3"/>
    <w:rsid w:val="00443314"/>
    <w:rsid w:val="00444721"/>
    <w:rsid w:val="00456264"/>
    <w:rsid w:val="00464D2A"/>
    <w:rsid w:val="00471103"/>
    <w:rsid w:val="0049169D"/>
    <w:rsid w:val="004A2836"/>
    <w:rsid w:val="004D08A7"/>
    <w:rsid w:val="004D3A47"/>
    <w:rsid w:val="004E2F3F"/>
    <w:rsid w:val="004F2305"/>
    <w:rsid w:val="004F59C4"/>
    <w:rsid w:val="00505C93"/>
    <w:rsid w:val="00543508"/>
    <w:rsid w:val="0054691E"/>
    <w:rsid w:val="00547595"/>
    <w:rsid w:val="00551859"/>
    <w:rsid w:val="00556FCF"/>
    <w:rsid w:val="005576FD"/>
    <w:rsid w:val="005669D2"/>
    <w:rsid w:val="00566AC7"/>
    <w:rsid w:val="00573DEF"/>
    <w:rsid w:val="0057575E"/>
    <w:rsid w:val="005769AD"/>
    <w:rsid w:val="0058389E"/>
    <w:rsid w:val="00587A54"/>
    <w:rsid w:val="00593699"/>
    <w:rsid w:val="00595803"/>
    <w:rsid w:val="00597514"/>
    <w:rsid w:val="00597891"/>
    <w:rsid w:val="005B1943"/>
    <w:rsid w:val="005B6D4C"/>
    <w:rsid w:val="005C1431"/>
    <w:rsid w:val="005D04E3"/>
    <w:rsid w:val="005D0501"/>
    <w:rsid w:val="005D0B8C"/>
    <w:rsid w:val="005D4605"/>
    <w:rsid w:val="006019E7"/>
    <w:rsid w:val="006029F6"/>
    <w:rsid w:val="006114DD"/>
    <w:rsid w:val="00612F23"/>
    <w:rsid w:val="006139E7"/>
    <w:rsid w:val="00613D8D"/>
    <w:rsid w:val="006166C9"/>
    <w:rsid w:val="00621121"/>
    <w:rsid w:val="00625A55"/>
    <w:rsid w:val="006261D9"/>
    <w:rsid w:val="006270D4"/>
    <w:rsid w:val="00635373"/>
    <w:rsid w:val="006445DE"/>
    <w:rsid w:val="00644793"/>
    <w:rsid w:val="00645B0B"/>
    <w:rsid w:val="00647B5E"/>
    <w:rsid w:val="0065238E"/>
    <w:rsid w:val="00654B9A"/>
    <w:rsid w:val="00657D34"/>
    <w:rsid w:val="00661E21"/>
    <w:rsid w:val="0066254C"/>
    <w:rsid w:val="00663D80"/>
    <w:rsid w:val="00665F82"/>
    <w:rsid w:val="006712FE"/>
    <w:rsid w:val="00672803"/>
    <w:rsid w:val="00676F05"/>
    <w:rsid w:val="006C0489"/>
    <w:rsid w:val="006C1DA6"/>
    <w:rsid w:val="006D679C"/>
    <w:rsid w:val="006D6B59"/>
    <w:rsid w:val="006D7F5E"/>
    <w:rsid w:val="006F272A"/>
    <w:rsid w:val="006F29BF"/>
    <w:rsid w:val="006F3780"/>
    <w:rsid w:val="00704C08"/>
    <w:rsid w:val="00705E28"/>
    <w:rsid w:val="00713A38"/>
    <w:rsid w:val="0073071B"/>
    <w:rsid w:val="007423F5"/>
    <w:rsid w:val="00745121"/>
    <w:rsid w:val="007505B1"/>
    <w:rsid w:val="00752E48"/>
    <w:rsid w:val="007739E2"/>
    <w:rsid w:val="00781755"/>
    <w:rsid w:val="007825BE"/>
    <w:rsid w:val="007839C9"/>
    <w:rsid w:val="007866F0"/>
    <w:rsid w:val="0079190D"/>
    <w:rsid w:val="007A07BB"/>
    <w:rsid w:val="007A5CB9"/>
    <w:rsid w:val="007B1AF7"/>
    <w:rsid w:val="007D21F3"/>
    <w:rsid w:val="007D4666"/>
    <w:rsid w:val="007E05B8"/>
    <w:rsid w:val="007F1397"/>
    <w:rsid w:val="007F5A52"/>
    <w:rsid w:val="00815F61"/>
    <w:rsid w:val="00816AF9"/>
    <w:rsid w:val="008320BC"/>
    <w:rsid w:val="00836E24"/>
    <w:rsid w:val="0084090D"/>
    <w:rsid w:val="00842844"/>
    <w:rsid w:val="0084494C"/>
    <w:rsid w:val="00844BEB"/>
    <w:rsid w:val="00851215"/>
    <w:rsid w:val="0085564B"/>
    <w:rsid w:val="0085611E"/>
    <w:rsid w:val="00861B06"/>
    <w:rsid w:val="00862D0C"/>
    <w:rsid w:val="00862E76"/>
    <w:rsid w:val="008647BC"/>
    <w:rsid w:val="0086614B"/>
    <w:rsid w:val="008702E6"/>
    <w:rsid w:val="00875CD7"/>
    <w:rsid w:val="008760CE"/>
    <w:rsid w:val="008801F0"/>
    <w:rsid w:val="0088501C"/>
    <w:rsid w:val="008A09B5"/>
    <w:rsid w:val="008A0A7D"/>
    <w:rsid w:val="008A19F5"/>
    <w:rsid w:val="008B447F"/>
    <w:rsid w:val="008B7E39"/>
    <w:rsid w:val="008C2E92"/>
    <w:rsid w:val="008C6CFF"/>
    <w:rsid w:val="008D2E04"/>
    <w:rsid w:val="008D33C4"/>
    <w:rsid w:val="008D4C91"/>
    <w:rsid w:val="008E4C5D"/>
    <w:rsid w:val="008F403E"/>
    <w:rsid w:val="008F5764"/>
    <w:rsid w:val="008F6613"/>
    <w:rsid w:val="00905574"/>
    <w:rsid w:val="00907863"/>
    <w:rsid w:val="00911E57"/>
    <w:rsid w:val="00923CEE"/>
    <w:rsid w:val="009246DA"/>
    <w:rsid w:val="00926422"/>
    <w:rsid w:val="00930C49"/>
    <w:rsid w:val="009325FB"/>
    <w:rsid w:val="0095481A"/>
    <w:rsid w:val="00966CA4"/>
    <w:rsid w:val="00972C88"/>
    <w:rsid w:val="009742A8"/>
    <w:rsid w:val="00982DBD"/>
    <w:rsid w:val="009931C4"/>
    <w:rsid w:val="00993528"/>
    <w:rsid w:val="009938D1"/>
    <w:rsid w:val="009A0D2B"/>
    <w:rsid w:val="009A7D66"/>
    <w:rsid w:val="009B5BA2"/>
    <w:rsid w:val="009C2336"/>
    <w:rsid w:val="009C5116"/>
    <w:rsid w:val="009C72F0"/>
    <w:rsid w:val="009C7F84"/>
    <w:rsid w:val="009D102C"/>
    <w:rsid w:val="009D2DAD"/>
    <w:rsid w:val="009D342D"/>
    <w:rsid w:val="009D6DCA"/>
    <w:rsid w:val="009E030C"/>
    <w:rsid w:val="009F1BCA"/>
    <w:rsid w:val="00A05799"/>
    <w:rsid w:val="00A1210C"/>
    <w:rsid w:val="00A13F61"/>
    <w:rsid w:val="00A14179"/>
    <w:rsid w:val="00A15FFA"/>
    <w:rsid w:val="00A1688D"/>
    <w:rsid w:val="00A20FF7"/>
    <w:rsid w:val="00A254C8"/>
    <w:rsid w:val="00A31D58"/>
    <w:rsid w:val="00A323A8"/>
    <w:rsid w:val="00A32849"/>
    <w:rsid w:val="00A32C7F"/>
    <w:rsid w:val="00A34A14"/>
    <w:rsid w:val="00A459A7"/>
    <w:rsid w:val="00A53A3B"/>
    <w:rsid w:val="00A53B15"/>
    <w:rsid w:val="00A55EEA"/>
    <w:rsid w:val="00A56C97"/>
    <w:rsid w:val="00A60F7F"/>
    <w:rsid w:val="00A744CF"/>
    <w:rsid w:val="00A77031"/>
    <w:rsid w:val="00A8313E"/>
    <w:rsid w:val="00A85190"/>
    <w:rsid w:val="00A866A4"/>
    <w:rsid w:val="00A96A06"/>
    <w:rsid w:val="00AA0EC3"/>
    <w:rsid w:val="00AA1099"/>
    <w:rsid w:val="00AA38FE"/>
    <w:rsid w:val="00AB1CFC"/>
    <w:rsid w:val="00AB4938"/>
    <w:rsid w:val="00AB640E"/>
    <w:rsid w:val="00AC2572"/>
    <w:rsid w:val="00AD09D5"/>
    <w:rsid w:val="00AD1550"/>
    <w:rsid w:val="00AD5093"/>
    <w:rsid w:val="00AD7781"/>
    <w:rsid w:val="00AE6AA5"/>
    <w:rsid w:val="00AF1471"/>
    <w:rsid w:val="00AF48F9"/>
    <w:rsid w:val="00B02B16"/>
    <w:rsid w:val="00B13A1B"/>
    <w:rsid w:val="00B16202"/>
    <w:rsid w:val="00B224A8"/>
    <w:rsid w:val="00B42475"/>
    <w:rsid w:val="00B4408E"/>
    <w:rsid w:val="00B450CA"/>
    <w:rsid w:val="00B47772"/>
    <w:rsid w:val="00B550B9"/>
    <w:rsid w:val="00B64B81"/>
    <w:rsid w:val="00B731E4"/>
    <w:rsid w:val="00B75ABE"/>
    <w:rsid w:val="00B75AE6"/>
    <w:rsid w:val="00B77818"/>
    <w:rsid w:val="00B80EC3"/>
    <w:rsid w:val="00B8655F"/>
    <w:rsid w:val="00B95F06"/>
    <w:rsid w:val="00BA51C5"/>
    <w:rsid w:val="00BA6D84"/>
    <w:rsid w:val="00BB1CB3"/>
    <w:rsid w:val="00BB75B0"/>
    <w:rsid w:val="00BC2211"/>
    <w:rsid w:val="00BC66F9"/>
    <w:rsid w:val="00BC6EF9"/>
    <w:rsid w:val="00BD4541"/>
    <w:rsid w:val="00BE57E9"/>
    <w:rsid w:val="00BF0858"/>
    <w:rsid w:val="00BF63CE"/>
    <w:rsid w:val="00C0042C"/>
    <w:rsid w:val="00C04C42"/>
    <w:rsid w:val="00C10DA1"/>
    <w:rsid w:val="00C14108"/>
    <w:rsid w:val="00C24684"/>
    <w:rsid w:val="00C26934"/>
    <w:rsid w:val="00C32970"/>
    <w:rsid w:val="00C40445"/>
    <w:rsid w:val="00C42533"/>
    <w:rsid w:val="00C57DEB"/>
    <w:rsid w:val="00C57FC2"/>
    <w:rsid w:val="00C612F9"/>
    <w:rsid w:val="00C70BA9"/>
    <w:rsid w:val="00C80BB7"/>
    <w:rsid w:val="00C95A01"/>
    <w:rsid w:val="00CA14F4"/>
    <w:rsid w:val="00CA248E"/>
    <w:rsid w:val="00CB2C84"/>
    <w:rsid w:val="00CC406D"/>
    <w:rsid w:val="00CD4BC8"/>
    <w:rsid w:val="00CE4045"/>
    <w:rsid w:val="00CF1FFE"/>
    <w:rsid w:val="00CF6846"/>
    <w:rsid w:val="00D05950"/>
    <w:rsid w:val="00D05B9A"/>
    <w:rsid w:val="00D05FC7"/>
    <w:rsid w:val="00D17E42"/>
    <w:rsid w:val="00D26BCA"/>
    <w:rsid w:val="00D40560"/>
    <w:rsid w:val="00D4268A"/>
    <w:rsid w:val="00D51932"/>
    <w:rsid w:val="00D53D70"/>
    <w:rsid w:val="00D54360"/>
    <w:rsid w:val="00D54DEA"/>
    <w:rsid w:val="00D56785"/>
    <w:rsid w:val="00D57B19"/>
    <w:rsid w:val="00D61D34"/>
    <w:rsid w:val="00D76263"/>
    <w:rsid w:val="00D768E9"/>
    <w:rsid w:val="00D8453C"/>
    <w:rsid w:val="00D95B87"/>
    <w:rsid w:val="00DA7EF0"/>
    <w:rsid w:val="00DB146A"/>
    <w:rsid w:val="00DC210E"/>
    <w:rsid w:val="00DC3AD8"/>
    <w:rsid w:val="00DC7A91"/>
    <w:rsid w:val="00DD1C06"/>
    <w:rsid w:val="00DD4476"/>
    <w:rsid w:val="00DE4305"/>
    <w:rsid w:val="00DF2705"/>
    <w:rsid w:val="00E4228E"/>
    <w:rsid w:val="00E44E0B"/>
    <w:rsid w:val="00E46427"/>
    <w:rsid w:val="00E6220B"/>
    <w:rsid w:val="00E6610F"/>
    <w:rsid w:val="00E70C32"/>
    <w:rsid w:val="00E75826"/>
    <w:rsid w:val="00E832DE"/>
    <w:rsid w:val="00E83488"/>
    <w:rsid w:val="00E91D4B"/>
    <w:rsid w:val="00E9456E"/>
    <w:rsid w:val="00EA750D"/>
    <w:rsid w:val="00EB2F50"/>
    <w:rsid w:val="00EB49AA"/>
    <w:rsid w:val="00EC3AD8"/>
    <w:rsid w:val="00EC64D8"/>
    <w:rsid w:val="00ED249E"/>
    <w:rsid w:val="00ED3122"/>
    <w:rsid w:val="00ED3DEB"/>
    <w:rsid w:val="00ED6943"/>
    <w:rsid w:val="00ED7B15"/>
    <w:rsid w:val="00F10F4C"/>
    <w:rsid w:val="00F12C56"/>
    <w:rsid w:val="00F1677C"/>
    <w:rsid w:val="00F23CC1"/>
    <w:rsid w:val="00F26CBF"/>
    <w:rsid w:val="00F32189"/>
    <w:rsid w:val="00F33E7A"/>
    <w:rsid w:val="00F349BD"/>
    <w:rsid w:val="00F41EC1"/>
    <w:rsid w:val="00F46E1D"/>
    <w:rsid w:val="00F47220"/>
    <w:rsid w:val="00F560F4"/>
    <w:rsid w:val="00F70DCF"/>
    <w:rsid w:val="00F860AD"/>
    <w:rsid w:val="00F92976"/>
    <w:rsid w:val="00F97258"/>
    <w:rsid w:val="00FA2C7A"/>
    <w:rsid w:val="00FA5214"/>
    <w:rsid w:val="00FC7A75"/>
    <w:rsid w:val="00FD4606"/>
    <w:rsid w:val="00FD6AA9"/>
    <w:rsid w:val="00FD7DBC"/>
    <w:rsid w:val="00FE3022"/>
    <w:rsid w:val="00FF499E"/>
    <w:rsid w:val="00FF627E"/>
    <w:rsid w:val="0AF506FF"/>
    <w:rsid w:val="0AFDC5FA"/>
    <w:rsid w:val="0B0E2AFC"/>
    <w:rsid w:val="10748399"/>
    <w:rsid w:val="11D7C937"/>
    <w:rsid w:val="17E06A46"/>
    <w:rsid w:val="1EE2FA9D"/>
    <w:rsid w:val="218450A6"/>
    <w:rsid w:val="299DD517"/>
    <w:rsid w:val="32595F20"/>
    <w:rsid w:val="33AA2423"/>
    <w:rsid w:val="3B1B7AD5"/>
    <w:rsid w:val="3F028843"/>
    <w:rsid w:val="42D8CD7F"/>
    <w:rsid w:val="63445764"/>
    <w:rsid w:val="6B400B44"/>
    <w:rsid w:val="6C1E7DE8"/>
    <w:rsid w:val="70D76812"/>
    <w:rsid w:val="726AB78D"/>
    <w:rsid w:val="7660A958"/>
    <w:rsid w:val="7A293B2C"/>
    <w:rsid w:val="7BCCFBE3"/>
    <w:rsid w:val="7E63894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5FF4"/>
  <w15:chartTrackingRefBased/>
  <w15:docId w15:val="{C6D44372-D324-4525-AD0F-F0E8830E28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tekst"/>
    <w:next w:val="Plattetekst"/>
    <w:qFormat/>
    <w:rsid w:val="00E6610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textAlignment w:val="baseline"/>
    </w:pPr>
    <w:rPr>
      <w:rFonts w:ascii="Verdana" w:hAnsi="Verdana"/>
      <w:kern w:val="0"/>
      <w:sz w:val="18"/>
      <w:szCs w:val="16"/>
      <w:lang w:val="nl"/>
      <w14:ligatures w14:val="none"/>
    </w:rPr>
  </w:style>
  <w:style w:type="paragraph" w:styleId="Kop1">
    <w:name w:val="heading 1"/>
    <w:aliases w:val="Heading 1 met nummering"/>
    <w:basedOn w:val="Standaard"/>
    <w:next w:val="Standaard"/>
    <w:link w:val="Kop1Char"/>
    <w:qFormat/>
    <w:rsid w:val="00E6610F"/>
    <w:pPr>
      <w:keepNext/>
      <w:spacing w:before="360"/>
      <w:outlineLvl w:val="0"/>
    </w:pPr>
    <w:rPr>
      <w:b/>
      <w:color w:val="000000" w:themeColor="text1"/>
      <w:sz w:val="20"/>
      <w:szCs w:val="32"/>
      <w:u w:val="single"/>
    </w:rPr>
  </w:style>
  <w:style w:type="paragraph" w:styleId="Kop2">
    <w:name w:val="heading 2"/>
    <w:aliases w:val="Heading 2 met nummering"/>
    <w:basedOn w:val="Heading2kop"/>
    <w:next w:val="Standaard"/>
    <w:link w:val="Kop2Char"/>
    <w:qFormat/>
    <w:rsid w:val="00F560F4"/>
    <w:pPr>
      <w:numPr>
        <w:numId w:val="4"/>
      </w:numPr>
      <w:outlineLvl w:val="1"/>
    </w:pPr>
  </w:style>
  <w:style w:type="paragraph" w:styleId="Kop3">
    <w:name w:val="heading 3"/>
    <w:aliases w:val="Heading 3 met nummering"/>
    <w:basedOn w:val="Kop2"/>
    <w:next w:val="Standaard"/>
    <w:link w:val="Kop3Char"/>
    <w:qFormat/>
    <w:rsid w:val="00F560F4"/>
    <w:pPr>
      <w:numPr>
        <w:ilvl w:val="1"/>
      </w:numPr>
      <w:outlineLvl w:val="2"/>
    </w:pPr>
    <w:rPr>
      <w:b w:val="0"/>
      <w:sz w:val="18"/>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240" w:after="120"/>
    </w:pPr>
    <w:rPr>
      <w:rFonts w:cstheme="minorHAnsi"/>
      <w:b/>
      <w:bCs/>
      <w:szCs w:val="20"/>
    </w:rPr>
  </w:style>
  <w:style w:type="paragraph" w:styleId="Koptekst">
    <w:name w:val="header"/>
    <w:basedOn w:val="Standaard"/>
    <w:link w:val="KoptekstChar"/>
    <w:uiPriority w:val="99"/>
    <w:rsid w:val="00A254C8"/>
    <w:pPr>
      <w:tabs>
        <w:tab w:val="center" w:pos="4513"/>
        <w:tab w:val="right" w:pos="9026"/>
      </w:tabs>
    </w:pPr>
  </w:style>
  <w:style w:type="character" w:styleId="KoptekstChar" w:customStyle="1">
    <w:name w:val="Koptekst Char"/>
    <w:link w:val="Koptekst"/>
    <w:uiPriority w:val="99"/>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styleId="VoettekstChar" w:customStyle="1">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tie" w:customStyle="1">
    <w:name w:val="Referentie"/>
    <w:basedOn w:val="Standaard"/>
    <w:qFormat/>
    <w:rsid w:val="00BA6D84"/>
    <w:rPr>
      <w:sz w:val="16"/>
    </w:rPr>
  </w:style>
  <w:style w:type="paragraph" w:styleId="Kenmerk" w:customStyle="1">
    <w:name w:val="Kenmerk"/>
    <w:basedOn w:val="Standaard"/>
    <w:qFormat/>
    <w:rsid w:val="006139E7"/>
    <w:rPr>
      <w:i/>
    </w:rPr>
  </w:style>
  <w:style w:type="paragraph" w:styleId="Referentietitel" w:customStyle="1">
    <w:name w:val="Referentie titel"/>
    <w:basedOn w:val="Referentie"/>
    <w:qFormat/>
    <w:rsid w:val="006139E7"/>
    <w:rPr>
      <w:b/>
      <w:color w:val="0076A8"/>
      <w:lang w:val="en-US"/>
    </w:rPr>
  </w:style>
  <w:style w:type="character" w:styleId="Kop1Char" w:customStyle="1">
    <w:name w:val="Kop 1 Char"/>
    <w:aliases w:val="Heading 1 met nummering Char"/>
    <w:link w:val="Kop1"/>
    <w:rsid w:val="00E6610F"/>
    <w:rPr>
      <w:rFonts w:ascii="Verdana" w:hAnsi="Verdana"/>
      <w:b/>
      <w:color w:val="000000" w:themeColor="text1"/>
      <w:kern w:val="0"/>
      <w:szCs w:val="32"/>
      <w:u w:val="single"/>
      <w:lang w:val="nl"/>
      <w14:ligatures w14:val="none"/>
    </w:rPr>
  </w:style>
  <w:style w:type="character" w:styleId="Kop2Char" w:customStyle="1">
    <w:name w:val="Kop 2 Char"/>
    <w:aliases w:val="Heading 2 met nummering Char"/>
    <w:link w:val="Kop2"/>
    <w:rsid w:val="00F560F4"/>
    <w:rPr>
      <w:rFonts w:ascii="Verdana" w:hAnsi="Verdana"/>
      <w:b/>
      <w:color w:val="000000" w:themeColor="text1"/>
      <w:kern w:val="0"/>
      <w:sz w:val="19"/>
      <w:szCs w:val="16"/>
      <w14:ligatures w14:val="none"/>
    </w:rPr>
  </w:style>
  <w:style w:type="character" w:styleId="Kop3Char" w:customStyle="1">
    <w:name w:val="Kop 3 Char"/>
    <w:aliases w:val="Heading 3 met nummering Char"/>
    <w:link w:val="Kop3"/>
    <w:rsid w:val="00F560F4"/>
    <w:rPr>
      <w:rFonts w:ascii="Verdana" w:hAnsi="Verdana"/>
      <w:color w:val="000000" w:themeColor="text1"/>
      <w:kern w:val="0"/>
      <w:sz w:val="18"/>
      <w:szCs w:val="22"/>
      <w14:ligatures w14:val="none"/>
    </w:rPr>
  </w:style>
  <w:style w:type="character" w:styleId="Kop4Char" w:customStyle="1">
    <w:name w:val="Kop 4 Char"/>
    <w:link w:val="Kop4"/>
    <w:semiHidden/>
    <w:rsid w:val="00C612F9"/>
    <w:rPr>
      <w:rFonts w:ascii="Calibri" w:hAnsi="Calibri" w:eastAsia="Times New Roman" w:cs="Times New Roman"/>
      <w:b/>
      <w:bCs/>
      <w:sz w:val="28"/>
      <w:szCs w:val="28"/>
    </w:rPr>
  </w:style>
  <w:style w:type="character" w:styleId="Kop5Char" w:customStyle="1">
    <w:name w:val="Kop 5 Char"/>
    <w:link w:val="Kop5"/>
    <w:semiHidden/>
    <w:rsid w:val="00C612F9"/>
    <w:rPr>
      <w:rFonts w:ascii="Calibri" w:hAnsi="Calibri" w:eastAsia="Times New Roman" w:cs="Times New Roman"/>
      <w:b/>
      <w:bCs/>
      <w:i/>
      <w:iCs/>
      <w:sz w:val="26"/>
      <w:szCs w:val="26"/>
    </w:rPr>
  </w:style>
  <w:style w:type="character" w:styleId="Kop6Char" w:customStyle="1">
    <w:name w:val="Kop 6 Char"/>
    <w:link w:val="Kop6"/>
    <w:semiHidden/>
    <w:rsid w:val="00C612F9"/>
    <w:rPr>
      <w:rFonts w:ascii="Calibri" w:hAnsi="Calibri" w:eastAsia="Times New Roman" w:cs="Times New Roman"/>
      <w:b/>
      <w:bCs/>
      <w:sz w:val="22"/>
      <w:szCs w:val="22"/>
    </w:rPr>
  </w:style>
  <w:style w:type="character" w:styleId="Kop7Char" w:customStyle="1">
    <w:name w:val="Kop 7 Char"/>
    <w:link w:val="Kop7"/>
    <w:semiHidden/>
    <w:rsid w:val="00C612F9"/>
    <w:rPr>
      <w:rFonts w:ascii="Calibri" w:hAnsi="Calibri" w:eastAsia="Times New Roman" w:cs="Times New Roman"/>
      <w:sz w:val="24"/>
      <w:szCs w:val="24"/>
    </w:rPr>
  </w:style>
  <w:style w:type="character" w:styleId="Kop8Char" w:customStyle="1">
    <w:name w:val="Kop 8 Char"/>
    <w:link w:val="Kop8"/>
    <w:semiHidden/>
    <w:rsid w:val="00C612F9"/>
    <w:rPr>
      <w:rFonts w:ascii="Calibri" w:hAnsi="Calibri" w:eastAsia="Times New Roman" w:cs="Times New Roman"/>
      <w:i/>
      <w:iCs/>
      <w:sz w:val="24"/>
      <w:szCs w:val="24"/>
    </w:rPr>
  </w:style>
  <w:style w:type="character" w:styleId="Kop9Char" w:customStyle="1">
    <w:name w:val="Kop 9 Char"/>
    <w:link w:val="Kop9"/>
    <w:semiHidden/>
    <w:rsid w:val="00C612F9"/>
    <w:rPr>
      <w:rFonts w:ascii="Cambria" w:hAnsi="Cambria" w:eastAsia="Times New Roman" w:cs="Times New Roman"/>
      <w:sz w:val="22"/>
      <w:szCs w:val="22"/>
    </w:rPr>
  </w:style>
  <w:style w:type="paragraph" w:styleId="TitelMemo" w:customStyle="1">
    <w:name w:val="Titel Memo"/>
    <w:basedOn w:val="Standaard"/>
    <w:rsid w:val="008A09B5"/>
    <w:rPr>
      <w:b/>
      <w:color w:val="005F94"/>
    </w:rPr>
  </w:style>
  <w:style w:type="paragraph" w:styleId="Inhopg2">
    <w:name w:val="toc 2"/>
    <w:basedOn w:val="Standaard"/>
    <w:next w:val="Standaard"/>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120"/>
      <w:ind w:left="180"/>
    </w:pPr>
    <w:rPr>
      <w:rFonts w:cstheme="minorHAnsi"/>
      <w:iCs/>
      <w:szCs w:val="20"/>
    </w:rPr>
  </w:style>
  <w:style w:type="paragraph" w:styleId="Inhopg3">
    <w:name w:val="toc 3"/>
    <w:basedOn w:val="Standaard"/>
    <w:next w:val="Standaard"/>
    <w:autoRedefine/>
    <w:uiPriority w:val="39"/>
    <w:rsid w:val="00BA6D84"/>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360"/>
    </w:pPr>
    <w:rPr>
      <w:rFonts w:asciiTheme="minorHAnsi" w:hAnsiTheme="minorHAnsi" w:cstheme="minorHAnsi"/>
      <w:sz w:val="20"/>
      <w:szCs w:val="20"/>
    </w:rPr>
  </w:style>
  <w:style w:type="paragraph" w:styleId="Extratiteltekst" w:customStyle="1">
    <w:name w:val="Extra titeltekst"/>
    <w:basedOn w:val="Standaard"/>
    <w:rsid w:val="006139E7"/>
    <w:rPr>
      <w:b/>
    </w:rPr>
  </w:style>
  <w:style w:type="paragraph" w:styleId="lijstopsommingnummering" w:customStyle="1">
    <w:name w:val="lijstopsomming nummering"/>
    <w:basedOn w:val="Standaard"/>
    <w:qFormat/>
    <w:rsid w:val="006139E7"/>
    <w:pPr>
      <w:numPr>
        <w:numId w:val="1"/>
      </w:numPr>
      <w:tabs>
        <w:tab w:val="left" w:pos="851"/>
      </w:tabs>
    </w:pPr>
  </w:style>
  <w:style w:type="paragraph" w:styleId="Paginanummering" w:customStyle="1">
    <w:name w:val="Paginanummering"/>
    <w:basedOn w:val="Referentie"/>
    <w:qFormat/>
    <w:rsid w:val="006139E7"/>
    <w:pPr>
      <w:framePr w:wrap="around" w:hAnchor="page" w:vAnchor="page" w:y="15423"/>
      <w:jc w:val="center"/>
    </w:pPr>
    <w:rPr>
      <w:b/>
      <w:color w:val="C9E8FB"/>
    </w:rPr>
  </w:style>
  <w:style w:type="paragraph" w:styleId="Heading2kop" w:customStyle="1">
    <w:name w:val="Heading 2 (kop)"/>
    <w:basedOn w:val="Standaard"/>
    <w:rsid w:val="00215FC7"/>
    <w:pPr>
      <w:tabs>
        <w:tab w:val="clear" w:pos="0"/>
        <w:tab w:val="left" w:pos="993"/>
      </w:tabs>
      <w:spacing w:before="120" w:after="120"/>
    </w:pPr>
    <w:rPr>
      <w:b/>
      <w:color w:val="000000" w:themeColor="text1"/>
      <w:sz w:val="19"/>
      <w:lang w:val="nl-NL"/>
    </w:rPr>
  </w:style>
  <w:style w:type="table" w:styleId="SSCTabel" w:customStyle="1">
    <w:name w:val="SSC Tabel"/>
    <w:basedOn w:val="Standaardtabel"/>
    <w:uiPriority w:val="99"/>
    <w:rsid w:val="00C24684"/>
    <w:tblPr>
      <w:tblBorders>
        <w:top w:val="single" w:color="auto" w:sz="12" w:space="0"/>
        <w:left w:val="single" w:color="auto" w:sz="12" w:space="0"/>
        <w:bottom w:val="single" w:color="auto" w:sz="12" w:space="0"/>
        <w:right w:val="single" w:color="auto" w:sz="12" w:space="0"/>
        <w:insideV w:val="single" w:color="auto" w:sz="2" w:space="0"/>
      </w:tblBorders>
    </w:tblPr>
    <w:tblStylePr w:type="firstRow">
      <w:rPr>
        <w:rFonts w:ascii="Arial" w:hAnsi="Arial"/>
        <w:b/>
        <w:color w:val="FFFFFF"/>
      </w:rPr>
      <w:tblPr/>
      <w:tcPr>
        <w:shd w:val="clear" w:color="auto" w:fill="005F94"/>
      </w:tcPr>
    </w:tblStylePr>
  </w:style>
  <w:style w:type="table" w:styleId="SSCTabelUitgebreid" w:customStyle="1">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color="auto" w:sz="4" w:space="0"/>
        </w:tcBorders>
        <w:shd w:val="clear" w:color="auto" w:fill="005F94"/>
      </w:tcPr>
    </w:tblStylePr>
    <w:tblStylePr w:type="firstCol">
      <w:rPr>
        <w:b w:val="0"/>
      </w:rPr>
    </w:tblStylePr>
    <w:tblStylePr w:type="band1Horz">
      <w:tblPr/>
      <w:tcPr>
        <w:shd w:val="clear" w:color="auto" w:fill="BFD7E4"/>
      </w:tcPr>
    </w:tblStylePr>
  </w:style>
  <w:style w:type="paragraph" w:styleId="SSCTitel" w:customStyle="1">
    <w:name w:val="SSC Titel"/>
    <w:basedOn w:val="Standaard"/>
    <w:rsid w:val="007D4666"/>
    <w:rPr>
      <w:b/>
      <w:color w:val="005F94"/>
      <w:sz w:val="48"/>
    </w:rPr>
  </w:style>
  <w:style w:type="paragraph" w:styleId="SSCTitelMemo" w:customStyle="1">
    <w:name w:val="SSC Titel Memo"/>
    <w:basedOn w:val="Standaard"/>
    <w:rsid w:val="00BA6D84"/>
    <w:rPr>
      <w:b/>
      <w:color w:val="005F94"/>
    </w:rPr>
  </w:style>
  <w:style w:type="paragraph" w:styleId="SSCTussenkop" w:customStyle="1">
    <w:name w:val="SSC Tussenkop"/>
    <w:basedOn w:val="Standaard"/>
    <w:rsid w:val="00926422"/>
    <w:rPr>
      <w:b/>
      <w:color w:val="005F94"/>
      <w:sz w:val="32"/>
      <w:szCs w:val="32"/>
    </w:rPr>
  </w:style>
  <w:style w:type="paragraph" w:styleId="voettekst0" w:customStyle="1">
    <w:name w:val="voettekst"/>
    <w:basedOn w:val="Referentie"/>
    <w:qFormat/>
    <w:rsid w:val="007D4666"/>
    <w:pPr>
      <w:framePr w:wrap="around" w:hAnchor="page" w:vAnchor="page" w:y="15423"/>
      <w:jc w:val="center"/>
    </w:pPr>
    <w:rPr>
      <w:color w:val="005F94"/>
    </w:rPr>
  </w:style>
  <w:style w:type="paragraph" w:styleId="SSCVersie" w:customStyle="1">
    <w:name w:val="SSC Versie"/>
    <w:basedOn w:val="voettekst0"/>
    <w:rsid w:val="007D4666"/>
    <w:pPr>
      <w:framePr w:wrap="around"/>
    </w:pPr>
    <w:rPr>
      <w:noProof/>
      <w:color w:val="CF5200"/>
    </w:rPr>
  </w:style>
  <w:style w:type="character" w:styleId="SSCToelichtingInhoud" w:customStyle="1">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styleId="Heading1titel" w:customStyle="1">
    <w:name w:val="Heading 1 (titel)"/>
    <w:basedOn w:val="Kop1"/>
    <w:link w:val="Heading1titelChar"/>
    <w:qFormat/>
    <w:rsid w:val="00CD4BC8"/>
    <w:pPr>
      <w:pBdr>
        <w:bottom w:val="single" w:color="1F497D" w:themeColor="text2" w:sz="4" w:space="1"/>
      </w:pBdr>
      <w:spacing w:before="240"/>
    </w:pPr>
    <w:rPr>
      <w:rFonts w:asciiTheme="majorHAnsi" w:hAnsiTheme="majorHAnsi"/>
      <w:b w:val="0"/>
      <w:sz w:val="44"/>
      <w:u w:val="none"/>
    </w:rPr>
  </w:style>
  <w:style w:type="paragraph" w:styleId="Heading3tussenkop" w:customStyle="1">
    <w:name w:val="Heading 3 (tussenkop)"/>
    <w:basedOn w:val="Standaard"/>
    <w:link w:val="Heading3tussenkopChar"/>
    <w:rsid w:val="00215FC7"/>
    <w:rPr>
      <w:rFonts w:cs="Arial"/>
      <w:color w:val="000000" w:themeColor="text1"/>
      <w:szCs w:val="24"/>
    </w:rPr>
  </w:style>
  <w:style w:type="character" w:styleId="Heading1titelChar" w:customStyle="1">
    <w:name w:val="Heading 1 (titel) Char"/>
    <w:basedOn w:val="Kop1Char"/>
    <w:link w:val="Heading1titel"/>
    <w:rsid w:val="00CD4BC8"/>
    <w:rPr>
      <w:rFonts w:asciiTheme="majorHAnsi" w:hAnsiTheme="majorHAnsi"/>
      <w:b w:val="0"/>
      <w:color w:val="000000" w:themeColor="text1"/>
      <w:kern w:val="0"/>
      <w:sz w:val="44"/>
      <w:szCs w:val="32"/>
      <w:u w:val="single"/>
      <w:lang w:val="nl"/>
      <w14:ligatures w14:val="none"/>
    </w:rPr>
  </w:style>
  <w:style w:type="character" w:styleId="Heading3tussenkopChar" w:customStyle="1">
    <w:name w:val="Heading 3 (tussenkop) Char"/>
    <w:basedOn w:val="Standaardalinea-lettertype"/>
    <w:link w:val="Heading3tussenkop"/>
    <w:rsid w:val="00215FC7"/>
    <w:rPr>
      <w:rFonts w:ascii="Verdana" w:hAnsi="Verdana" w:cs="Arial"/>
      <w:color w:val="000000" w:themeColor="text1"/>
      <w:kern w:val="0"/>
      <w:sz w:val="18"/>
      <w:szCs w:val="24"/>
      <w:lang w:val="nl"/>
      <w14:ligatures w14:val="none"/>
    </w:rPr>
  </w:style>
  <w:style w:type="paragraph" w:styleId="Geenafstand">
    <w:name w:val="No Spacing"/>
    <w:link w:val="GeenafstandChar"/>
    <w:uiPriority w:val="1"/>
    <w:qFormat/>
    <w:rsid w:val="001B1F7E"/>
    <w:rPr>
      <w:rFonts w:asciiTheme="minorHAnsi" w:hAnsiTheme="minorHAnsi" w:eastAsiaTheme="minorEastAsia" w:cstheme="minorBidi"/>
      <w:sz w:val="22"/>
      <w:szCs w:val="22"/>
    </w:rPr>
  </w:style>
  <w:style w:type="character" w:styleId="GeenafstandChar" w:customStyle="1">
    <w:name w:val="Geen afstand Char"/>
    <w:basedOn w:val="Standaardalinea-lettertype"/>
    <w:link w:val="Geenafstand"/>
    <w:uiPriority w:val="1"/>
    <w:rsid w:val="001B1F7E"/>
    <w:rPr>
      <w:rFonts w:asciiTheme="minorHAnsi" w:hAnsiTheme="minorHAnsi" w:eastAsiaTheme="minorEastAsia"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Plattetekst">
    <w:name w:val="Body Text"/>
    <w:basedOn w:val="Standaard"/>
    <w:link w:val="PlattetekstChar"/>
    <w:unhideWhenUsed/>
    <w:rsid w:val="00E6610F"/>
    <w:pPr>
      <w:spacing w:after="120"/>
    </w:pPr>
  </w:style>
  <w:style w:type="character" w:styleId="PlattetekstChar" w:customStyle="1">
    <w:name w:val="Platte tekst Char"/>
    <w:basedOn w:val="Standaardalinea-lettertype"/>
    <w:link w:val="Plattetekst"/>
    <w:rsid w:val="00E6610F"/>
    <w:rPr>
      <w:rFonts w:ascii="Verdana" w:hAnsi="Verdana"/>
      <w:kern w:val="0"/>
      <w:sz w:val="18"/>
      <w:szCs w:val="16"/>
      <w:lang w:val="nl"/>
      <w14:ligatures w14:val="none"/>
    </w:rPr>
  </w:style>
  <w:style w:type="character" w:styleId="Verwijzingopmerking">
    <w:name w:val="annotation reference"/>
    <w:basedOn w:val="Standaardalinea-lettertype"/>
    <w:rsid w:val="00E6610F"/>
    <w:rPr>
      <w:sz w:val="16"/>
      <w:szCs w:val="16"/>
    </w:rPr>
  </w:style>
  <w:style w:type="paragraph" w:styleId="Tekstopmerking">
    <w:name w:val="annotation text"/>
    <w:basedOn w:val="Standaard"/>
    <w:link w:val="TekstopmerkingChar"/>
    <w:rsid w:val="00E6610F"/>
    <w:rPr>
      <w:sz w:val="20"/>
      <w:szCs w:val="20"/>
    </w:rPr>
  </w:style>
  <w:style w:type="character" w:styleId="TekstopmerkingChar" w:customStyle="1">
    <w:name w:val="Tekst opmerking Char"/>
    <w:basedOn w:val="Standaardalinea-lettertype"/>
    <w:link w:val="Tekstopmerking"/>
    <w:rsid w:val="00E6610F"/>
    <w:rPr>
      <w:rFonts w:ascii="Verdana" w:hAnsi="Verdana"/>
      <w:kern w:val="0"/>
      <w:lang w:val="nl"/>
      <w14:ligatures w14:val="none"/>
    </w:rPr>
  </w:style>
  <w:style w:type="paragraph" w:styleId="StijlKop110ptOnderstrepen" w:customStyle="1">
    <w:name w:val="Stijl Kop 1 + 10 pt Onderstrepen"/>
    <w:basedOn w:val="Kop1"/>
    <w:rsid w:val="00E6610F"/>
    <w:pPr>
      <w:spacing w:after="360" w:line="440" w:lineRule="exact"/>
    </w:pPr>
    <w:rPr>
      <w:rFonts w:cs="Arial"/>
      <w:bCs/>
      <w:color w:val="auto"/>
      <w:kern w:val="32"/>
      <w:szCs w:val="28"/>
    </w:rPr>
  </w:style>
  <w:style w:type="paragraph" w:styleId="Voetnoottekst">
    <w:name w:val="footnote text"/>
    <w:basedOn w:val="Standaard"/>
    <w:link w:val="VoetnoottekstChar"/>
    <w:semiHidden/>
    <w:unhideWhenUsed/>
    <w:rsid w:val="00B450CA"/>
    <w:rPr>
      <w:sz w:val="20"/>
      <w:szCs w:val="20"/>
    </w:rPr>
  </w:style>
  <w:style w:type="character" w:styleId="VoetnoottekstChar" w:customStyle="1">
    <w:name w:val="Voetnoottekst Char"/>
    <w:basedOn w:val="Standaardalinea-lettertype"/>
    <w:link w:val="Voetnoottekst"/>
    <w:semiHidden/>
    <w:rsid w:val="00B450CA"/>
    <w:rPr>
      <w:rFonts w:ascii="Verdana" w:hAnsi="Verdana"/>
      <w:kern w:val="0"/>
      <w:lang w:val="nl"/>
      <w14:ligatures w14:val="none"/>
    </w:rPr>
  </w:style>
  <w:style w:type="character" w:styleId="Voetnootmarkering">
    <w:name w:val="footnote reference"/>
    <w:basedOn w:val="Standaardalinea-lettertype"/>
    <w:semiHidden/>
    <w:unhideWhenUsed/>
    <w:rsid w:val="00B450CA"/>
    <w:rPr>
      <w:vertAlign w:val="superscript"/>
    </w:rPr>
  </w:style>
  <w:style w:type="paragraph" w:styleId="StijlKop295ptNietCursief" w:customStyle="1">
    <w:name w:val="Stijl Kop 2 + 95 pt Niet Cursief"/>
    <w:basedOn w:val="Kop2"/>
    <w:rsid w:val="00B450CA"/>
    <w:pPr>
      <w:keepNext/>
      <w:numPr>
        <w:numId w:val="0"/>
      </w:numPr>
      <w:tabs>
        <w:tab w:val="clear" w:pos="993"/>
        <w:tab w:val="left" w:pos="0"/>
      </w:tabs>
      <w:spacing w:before="240" w:line="440" w:lineRule="exact"/>
    </w:pPr>
    <w:rPr>
      <w:b w:val="0"/>
      <w:bCs/>
      <w:color w:val="auto"/>
      <w:szCs w:val="22"/>
      <w:lang w:val="nl"/>
    </w:rPr>
  </w:style>
  <w:style w:type="paragraph" w:styleId="Normaalweb">
    <w:name w:val="Normal (Web)"/>
    <w:basedOn w:val="Standaard"/>
    <w:uiPriority w:val="99"/>
    <w:unhideWhenUse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paragraph" w:styleId="paragraph" w:customStyle="1">
    <w:name w:val="paragraph"/>
    <w:basedOn w:val="Standaar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character" w:styleId="normaltextrun" w:customStyle="1">
    <w:name w:val="normaltextrun"/>
    <w:basedOn w:val="Standaardalinea-lettertype"/>
    <w:rsid w:val="00B450CA"/>
  </w:style>
  <w:style w:type="paragraph" w:styleId="Lijstopsomteken">
    <w:name w:val="List Bullet"/>
    <w:basedOn w:val="Standaard"/>
    <w:rsid w:val="00A14179"/>
    <w:pPr>
      <w:numPr>
        <w:ilvl w:val="2"/>
        <w:numId w:val="4"/>
      </w:numPr>
      <w:contextualSpacing/>
    </w:pPr>
  </w:style>
  <w:style w:type="paragraph" w:styleId="Kopvaninhoudsopgave">
    <w:name w:val="TOC Heading"/>
    <w:basedOn w:val="Kop1"/>
    <w:next w:val="Standaard"/>
    <w:uiPriority w:val="39"/>
    <w:unhideWhenUsed/>
    <w:qFormat/>
    <w:rsid w:val="00A459A7"/>
    <w:pPr>
      <w:keepLines/>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line="259" w:lineRule="auto"/>
      <w:textAlignment w:val="auto"/>
      <w:outlineLvl w:val="9"/>
    </w:pPr>
    <w:rPr>
      <w:rFonts w:eastAsiaTheme="majorEastAsia" w:cstheme="majorBidi"/>
      <w:u w:val="none"/>
      <w:lang w:val="nl-NL"/>
    </w:rPr>
  </w:style>
  <w:style w:type="paragraph" w:styleId="Inhopg4">
    <w:name w:val="toc 4"/>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540"/>
    </w:pPr>
    <w:rPr>
      <w:rFonts w:asciiTheme="minorHAnsi" w:hAnsiTheme="minorHAnsi" w:cstheme="minorHAnsi"/>
      <w:sz w:val="20"/>
      <w:szCs w:val="20"/>
    </w:rPr>
  </w:style>
  <w:style w:type="paragraph" w:styleId="Inhopg5">
    <w:name w:val="toc 5"/>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720"/>
    </w:pPr>
    <w:rPr>
      <w:rFonts w:asciiTheme="minorHAnsi" w:hAnsiTheme="minorHAnsi" w:cstheme="minorHAnsi"/>
      <w:sz w:val="20"/>
      <w:szCs w:val="20"/>
    </w:rPr>
  </w:style>
  <w:style w:type="paragraph" w:styleId="Inhopg6">
    <w:name w:val="toc 6"/>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900"/>
    </w:pPr>
    <w:rPr>
      <w:rFonts w:asciiTheme="minorHAnsi" w:hAnsiTheme="minorHAnsi" w:cstheme="minorHAnsi"/>
      <w:sz w:val="20"/>
      <w:szCs w:val="20"/>
    </w:rPr>
  </w:style>
  <w:style w:type="paragraph" w:styleId="Inhopg7">
    <w:name w:val="toc 7"/>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080"/>
    </w:pPr>
    <w:rPr>
      <w:rFonts w:asciiTheme="minorHAnsi" w:hAnsiTheme="minorHAnsi" w:cstheme="minorHAnsi"/>
      <w:sz w:val="20"/>
      <w:szCs w:val="20"/>
    </w:rPr>
  </w:style>
  <w:style w:type="paragraph" w:styleId="Inhopg8">
    <w:name w:val="toc 8"/>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260"/>
    </w:pPr>
    <w:rPr>
      <w:rFonts w:asciiTheme="minorHAnsi" w:hAnsiTheme="minorHAnsi" w:cstheme="minorHAnsi"/>
      <w:sz w:val="20"/>
      <w:szCs w:val="20"/>
    </w:rPr>
  </w:style>
  <w:style w:type="paragraph" w:styleId="Inhopg9">
    <w:name w:val="toc 9"/>
    <w:basedOn w:val="Standaard"/>
    <w:next w:val="Standaard"/>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440"/>
    </w:pPr>
    <w:rPr>
      <w:rFonts w:asciiTheme="minorHAnsi" w:hAnsiTheme="minorHAnsi" w:cstheme="minorHAnsi"/>
      <w:sz w:val="20"/>
      <w:szCs w:val="20"/>
    </w:rPr>
  </w:style>
  <w:style w:type="character" w:styleId="Onopgelostemelding">
    <w:name w:val="Unresolved Mention"/>
    <w:basedOn w:val="Standaardalinea-lettertype"/>
    <w:uiPriority w:val="99"/>
    <w:semiHidden/>
    <w:unhideWhenUsed/>
    <w:rsid w:val="003E6860"/>
    <w:rPr>
      <w:color w:val="605E5C"/>
      <w:shd w:val="clear" w:color="auto" w:fill="E1DFDD"/>
    </w:rPr>
  </w:style>
  <w:style w:type="paragraph" w:styleId="Revisie">
    <w:name w:val="Revision"/>
    <w:hidden/>
    <w:uiPriority w:val="99"/>
    <w:semiHidden/>
    <w:rsid w:val="0066254C"/>
    <w:rPr>
      <w:rFonts w:ascii="Verdana" w:hAnsi="Verdana"/>
      <w:kern w:val="0"/>
      <w:sz w:val="18"/>
      <w:szCs w:val="16"/>
      <w:lang w:val="nl"/>
      <w14:ligatures w14:val="none"/>
    </w:rPr>
  </w:style>
  <w:style w:type="paragraph" w:styleId="Onderwerpvanopmerking">
    <w:name w:val="annotation subject"/>
    <w:basedOn w:val="Tekstopmerking"/>
    <w:next w:val="Tekstopmerking"/>
    <w:link w:val="OnderwerpvanopmerkingChar"/>
    <w:semiHidden/>
    <w:unhideWhenUsed/>
    <w:rsid w:val="008647BC"/>
    <w:rPr>
      <w:b/>
      <w:bCs/>
    </w:rPr>
  </w:style>
  <w:style w:type="character" w:styleId="OnderwerpvanopmerkingChar" w:customStyle="1">
    <w:name w:val="Onderwerp van opmerking Char"/>
    <w:basedOn w:val="TekstopmerkingChar"/>
    <w:link w:val="Onderwerpvanopmerking"/>
    <w:semiHidden/>
    <w:rsid w:val="008647BC"/>
    <w:rPr>
      <w:rFonts w:ascii="Verdana" w:hAnsi="Verdana"/>
      <w:b/>
      <w:bCs/>
      <w:kern w:val="0"/>
      <w:lang w:va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oek.officielebekendmakingen.nl/bgr-2023-124.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zwolle.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RCUS45HN67DU-974321440-347964</_dlc_DocId>
    <CATSCM xmlns="128ee3f7-829e-4555-9a1a-4c53ac6fd304" xsi:nil="true"/>
    <_dlc_DocIdUrl xmlns="558c601a-c172-4142-980b-33deeaa1e95d">
      <Url>https://sscons.sharepoint.com/sites/ORG-IC/_layouts/15/DocIdRedir.aspx?ID=RCUS45HN67DU-974321440-347964</Url>
      <Description>RCUS45HN67DU-974321440-347964</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206B0-A3CD-45E3-B267-DAC80F02A263}">
  <ds:schemaRefs>
    <ds:schemaRef ds:uri="http://schemas.openxmlformats.org/package/2006/metadata/core-propertie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01EAD959-C808-403C-8365-40291BB2E39A}">
  <ds:schemaRefs>
    <ds:schemaRef ds:uri="http://schemas.microsoft.com/sharepoint/v3/contenttype/forms"/>
  </ds:schemaRefs>
</ds:datastoreItem>
</file>

<file path=customXml/itemProps4.xml><?xml version="1.0" encoding="utf-8"?>
<ds:datastoreItem xmlns:ds="http://schemas.openxmlformats.org/officeDocument/2006/customXml" ds:itemID="{FA88ADB5-860F-4361-BAF5-7FAF4AE85435}">
  <ds:schemaRefs>
    <ds:schemaRef ds:uri="http://schemas.microsoft.com/sharepoint/events"/>
  </ds:schemaRefs>
</ds:datastoreItem>
</file>

<file path=customXml/itemProps5.xml><?xml version="1.0" encoding="utf-8"?>
<ds:datastoreItem xmlns:ds="http://schemas.openxmlformats.org/officeDocument/2006/customXml" ds:itemID="{7A31580B-EFB8-47E6-9925-EB01B1964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24</cp:revision>
  <dcterms:created xsi:type="dcterms:W3CDTF">2025-07-10T12:22:00Z</dcterms:created>
  <dcterms:modified xsi:type="dcterms:W3CDTF">2025-07-17T09:16:11Z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8a6d3836-f46a-425c-9cfd-0f8946e3d640</vt:lpwstr>
  </property>
</Properties>
</file>